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11FFC" w14:textId="77777777" w:rsidR="009B7007" w:rsidRDefault="00690EA5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9041951"/>
      <w:r w:rsidRPr="007E1B2F">
        <w:rPr>
          <w:rFonts w:ascii="Times New Roman" w:eastAsia="+ Основной текст" w:hAnsi="Times New Roman"/>
          <w:b/>
          <w:caps/>
          <w:color w:val="000000"/>
          <w:sz w:val="28"/>
          <w:lang w:val="ru-RU"/>
        </w:rPr>
        <w:t>Муниципальное автономное общеобразовательное учреждение</w:t>
      </w:r>
      <w:r w:rsidRPr="007E1B2F">
        <w:rPr>
          <w:rFonts w:eastAsia="+ Основной текст"/>
          <w:caps/>
          <w:sz w:val="28"/>
          <w:lang w:val="ru-RU"/>
        </w:rPr>
        <w:br/>
      </w:r>
      <w:bookmarkStart w:id="1" w:name="80396ad5-8106-4cb6-8b70-17ca9308c5dd"/>
      <w:r w:rsidRPr="007E1B2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НОВОТАРМАНСКАЯ СРЕДНЯЯ ОБЩЕОБРАЗОВАТЕЛЬНАЯ ШКОЛА</w:t>
      </w:r>
    </w:p>
    <w:p w14:paraId="4E94F777" w14:textId="77777777" w:rsidR="009B7007" w:rsidRDefault="00690EA5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ТЮМЕНСКОГО МУНИЦИПАЛЬНОГО РАЙОНА</w:t>
      </w:r>
    </w:p>
    <w:tbl>
      <w:tblPr>
        <w:tblpPr w:leftFromText="180" w:rightFromText="180" w:vertAnchor="text" w:horzAnchor="page" w:tblpX="898" w:tblpY="536"/>
        <w:tblOverlap w:val="never"/>
        <w:tblW w:w="15180" w:type="dxa"/>
        <w:tblLayout w:type="fixed"/>
        <w:tblLook w:val="04A0" w:firstRow="1" w:lastRow="0" w:firstColumn="1" w:lastColumn="0" w:noHBand="0" w:noVBand="1"/>
      </w:tblPr>
      <w:tblGrid>
        <w:gridCol w:w="5088"/>
        <w:gridCol w:w="4632"/>
        <w:gridCol w:w="5460"/>
      </w:tblGrid>
      <w:tr w:rsidR="009B7007" w14:paraId="0531E5E0" w14:textId="77777777">
        <w:trPr>
          <w:trHeight w:val="2440"/>
        </w:trPr>
        <w:tc>
          <w:tcPr>
            <w:tcW w:w="5088" w:type="dxa"/>
          </w:tcPr>
          <w:p w14:paraId="43E65FCE" w14:textId="77777777" w:rsidR="009B7007" w:rsidRDefault="00690EA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BCC73FD" w14:textId="380D0D76" w:rsidR="009B7007" w:rsidRDefault="00690EA5" w:rsidP="007E1B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начальных классов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     А.Н. Спицина↵</w:t>
            </w:r>
          </w:p>
          <w:p w14:paraId="2D8A722D" w14:textId="77777777" w:rsidR="009B7007" w:rsidRDefault="00690E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29.08.2025</w:t>
            </w:r>
          </w:p>
          <w:p w14:paraId="334AE3D8" w14:textId="77777777" w:rsidR="009B7007" w:rsidRDefault="009B70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32" w:type="dxa"/>
          </w:tcPr>
          <w:p w14:paraId="5B13917C" w14:textId="77777777" w:rsidR="009B7007" w:rsidRDefault="00690E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8C12ED8" w14:textId="77777777" w:rsidR="009B7007" w:rsidRDefault="00690E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с заместителем директора МАОУ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Новотарманской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</w:t>
            </w:r>
          </w:p>
          <w:p w14:paraId="462EE46B" w14:textId="77777777" w:rsidR="009B7007" w:rsidRDefault="00690E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  Н.В.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Ульяновой</w:t>
            </w:r>
          </w:p>
          <w:p w14:paraId="0FFDAF72" w14:textId="77777777" w:rsidR="009B7007" w:rsidRDefault="00690E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29.08.2025</w:t>
            </w:r>
          </w:p>
          <w:p w14:paraId="12406256" w14:textId="77777777" w:rsidR="009B7007" w:rsidRDefault="009B70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460" w:type="dxa"/>
          </w:tcPr>
          <w:p w14:paraId="4B094061" w14:textId="77777777" w:rsidR="009B7007" w:rsidRDefault="00690E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CF7997D" w14:textId="77777777" w:rsidR="009B7007" w:rsidRDefault="00690E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директором МАОУ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Новотарманской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</w:t>
            </w:r>
          </w:p>
          <w:p w14:paraId="01C8187F" w14:textId="77777777" w:rsidR="009B7007" w:rsidRDefault="00690E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   И.А.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Белькович</w:t>
            </w:r>
            <w:proofErr w:type="spellEnd"/>
          </w:p>
          <w:p w14:paraId="74606992" w14:textId="09FC2947" w:rsidR="009B7007" w:rsidRDefault="00690E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  от</w:t>
            </w:r>
            <w:r w:rsidR="007E1B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="001402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.09.2025 № </w:t>
            </w:r>
            <w:r w:rsidR="001402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146-о</w:t>
            </w:r>
          </w:p>
          <w:p w14:paraId="31BEF10A" w14:textId="77777777" w:rsidR="009B7007" w:rsidRDefault="009B70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4C82A9" w14:textId="77777777" w:rsidR="009B7007" w:rsidRDefault="009B7007">
      <w:pPr>
        <w:spacing w:after="0"/>
      </w:pPr>
    </w:p>
    <w:p w14:paraId="203D87C1" w14:textId="77777777" w:rsidR="009B7007" w:rsidRDefault="009B7007">
      <w:pPr>
        <w:spacing w:after="0"/>
      </w:pPr>
    </w:p>
    <w:p w14:paraId="738DC257" w14:textId="77777777" w:rsidR="009B7007" w:rsidRDefault="009B7007">
      <w:pPr>
        <w:spacing w:after="0"/>
      </w:pPr>
    </w:p>
    <w:p w14:paraId="20656B89" w14:textId="77777777" w:rsidR="009B7007" w:rsidRDefault="009B7007">
      <w:pPr>
        <w:spacing w:after="0" w:line="408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6DDB17D8" w14:textId="77777777" w:rsidR="009B7007" w:rsidRPr="0014024C" w:rsidRDefault="00690EA5">
      <w:pPr>
        <w:spacing w:after="0" w:line="408" w:lineRule="auto"/>
        <w:ind w:left="120"/>
        <w:jc w:val="center"/>
        <w:rPr>
          <w:lang w:val="ru-RU"/>
        </w:rPr>
      </w:pPr>
      <w:r w:rsidRPr="0014024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92EB8B3" w14:textId="77777777" w:rsidR="009B7007" w:rsidRPr="0014024C" w:rsidRDefault="00690EA5">
      <w:pPr>
        <w:spacing w:after="0" w:line="408" w:lineRule="auto"/>
        <w:ind w:left="120"/>
        <w:jc w:val="center"/>
        <w:rPr>
          <w:lang w:val="ru-RU"/>
        </w:rPr>
      </w:pPr>
      <w:r w:rsidRPr="0014024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4024C">
        <w:rPr>
          <w:rFonts w:ascii="Times New Roman" w:hAnsi="Times New Roman"/>
          <w:color w:val="000000"/>
          <w:sz w:val="28"/>
          <w:lang w:val="ru-RU"/>
        </w:rPr>
        <w:t xml:space="preserve"> 7539649)</w:t>
      </w:r>
    </w:p>
    <w:p w14:paraId="60706EFC" w14:textId="77777777" w:rsidR="009B7007" w:rsidRPr="0014024C" w:rsidRDefault="009B7007">
      <w:pPr>
        <w:spacing w:after="0"/>
        <w:ind w:left="120"/>
        <w:jc w:val="center"/>
        <w:rPr>
          <w:lang w:val="ru-RU"/>
        </w:rPr>
      </w:pPr>
    </w:p>
    <w:p w14:paraId="545EB015" w14:textId="77777777" w:rsidR="009B7007" w:rsidRPr="0014024C" w:rsidRDefault="00690EA5">
      <w:pPr>
        <w:spacing w:after="0" w:line="408" w:lineRule="auto"/>
        <w:ind w:left="120"/>
        <w:jc w:val="center"/>
        <w:rPr>
          <w:lang w:val="ru-RU"/>
        </w:rPr>
      </w:pPr>
      <w:r w:rsidRPr="0014024C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4F95FD1B" w14:textId="77777777" w:rsidR="009B7007" w:rsidRPr="0014024C" w:rsidRDefault="00690EA5">
      <w:pPr>
        <w:spacing w:after="0" w:line="408" w:lineRule="auto"/>
        <w:ind w:left="120"/>
        <w:jc w:val="center"/>
        <w:rPr>
          <w:lang w:val="ru-RU"/>
        </w:rPr>
      </w:pPr>
      <w:r w:rsidRPr="0014024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481BC8BA" w14:textId="77777777" w:rsidR="009B7007" w:rsidRPr="0014024C" w:rsidRDefault="009B7007">
      <w:pPr>
        <w:spacing w:after="0"/>
        <w:jc w:val="both"/>
        <w:rPr>
          <w:lang w:val="ru-RU"/>
        </w:rPr>
      </w:pPr>
    </w:p>
    <w:p w14:paraId="6CF07231" w14:textId="77777777" w:rsidR="009B7007" w:rsidRPr="0014024C" w:rsidRDefault="009B7007">
      <w:pPr>
        <w:spacing w:after="0"/>
        <w:ind w:left="120"/>
        <w:jc w:val="center"/>
        <w:rPr>
          <w:lang w:val="ru-RU"/>
        </w:rPr>
      </w:pPr>
    </w:p>
    <w:p w14:paraId="5F59ADD9" w14:textId="77777777" w:rsidR="009B7007" w:rsidRPr="0014024C" w:rsidRDefault="009B7007">
      <w:pPr>
        <w:spacing w:after="0"/>
        <w:jc w:val="both"/>
        <w:rPr>
          <w:lang w:val="ru-RU"/>
        </w:rPr>
      </w:pPr>
    </w:p>
    <w:p w14:paraId="0E6F34FA" w14:textId="77777777" w:rsidR="009B7007" w:rsidRPr="0014024C" w:rsidRDefault="009B7007">
      <w:pPr>
        <w:spacing w:after="0"/>
        <w:ind w:left="120"/>
        <w:jc w:val="center"/>
        <w:rPr>
          <w:lang w:val="ru-RU"/>
        </w:rPr>
      </w:pPr>
    </w:p>
    <w:p w14:paraId="5B5017D0" w14:textId="77777777" w:rsidR="009B7007" w:rsidRPr="0014024C" w:rsidRDefault="009B7007">
      <w:pPr>
        <w:spacing w:after="0"/>
        <w:ind w:left="120"/>
        <w:jc w:val="center"/>
        <w:rPr>
          <w:lang w:val="ru-RU"/>
        </w:rPr>
      </w:pPr>
    </w:p>
    <w:p w14:paraId="2AAE5ADC" w14:textId="77777777" w:rsidR="009B7007" w:rsidRPr="0014024C" w:rsidRDefault="00690EA5">
      <w:pPr>
        <w:spacing w:after="0"/>
        <w:ind w:left="120"/>
        <w:jc w:val="center"/>
        <w:rPr>
          <w:lang w:val="ru-RU"/>
        </w:rPr>
      </w:pPr>
      <w:bookmarkStart w:id="2" w:name="33a6f4f1-a4d0-4904-9be8-f3bc488806fd"/>
      <w:r w:rsidRPr="0014024C">
        <w:rPr>
          <w:rFonts w:ascii="Times New Roman" w:hAnsi="Times New Roman"/>
          <w:b/>
          <w:color w:val="000000"/>
          <w:sz w:val="28"/>
          <w:lang w:val="ru-RU"/>
        </w:rPr>
        <w:t xml:space="preserve">п. </w:t>
      </w:r>
      <w:proofErr w:type="spellStart"/>
      <w:r w:rsidRPr="0014024C">
        <w:rPr>
          <w:rFonts w:ascii="Times New Roman" w:hAnsi="Times New Roman"/>
          <w:b/>
          <w:color w:val="000000"/>
          <w:sz w:val="28"/>
          <w:lang w:val="ru-RU"/>
        </w:rPr>
        <w:t>Новотарманский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1402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0b7b3d71-5853-496b-aaf6-553eb70dbc73"/>
      <w:r w:rsidRPr="0014024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bookmarkEnd w:id="0"/>
    <w:p w14:paraId="7DE06AA8" w14:textId="17438ADA" w:rsidR="009B7007" w:rsidRPr="007E1B2F" w:rsidRDefault="007E1B2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</w:t>
      </w:r>
      <w:r w:rsidR="00690EA5" w:rsidRPr="007E1B2F">
        <w:rPr>
          <w:rFonts w:ascii="Times New Roman" w:hAnsi="Times New Roman"/>
          <w:color w:val="000000"/>
          <w:sz w:val="28"/>
          <w:lang w:val="ru-RU"/>
        </w:rPr>
        <w:t>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2568ACD6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BBB66AF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1F5F125B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D4FEB2D" w14:textId="77777777" w:rsidR="009B7007" w:rsidRPr="007E1B2F" w:rsidRDefault="009B7007">
      <w:pPr>
        <w:spacing w:after="0" w:line="264" w:lineRule="auto"/>
        <w:ind w:left="120"/>
        <w:rPr>
          <w:lang w:val="ru-RU"/>
        </w:rPr>
      </w:pPr>
    </w:p>
    <w:p w14:paraId="1DFDE714" w14:textId="77777777" w:rsidR="009B7007" w:rsidRPr="007E1B2F" w:rsidRDefault="00690EA5">
      <w:pPr>
        <w:spacing w:after="0" w:line="264" w:lineRule="auto"/>
        <w:ind w:left="120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14:paraId="3096B9EA" w14:textId="77777777" w:rsidR="009B7007" w:rsidRPr="007E1B2F" w:rsidRDefault="009B7007">
      <w:pPr>
        <w:spacing w:after="0" w:line="264" w:lineRule="auto"/>
        <w:ind w:left="120"/>
        <w:jc w:val="both"/>
        <w:rPr>
          <w:lang w:val="ru-RU"/>
        </w:rPr>
      </w:pPr>
    </w:p>
    <w:p w14:paraId="21672312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0CB933F2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80A8C8D" w14:textId="77777777" w:rsidR="009B7007" w:rsidRPr="007E1B2F" w:rsidRDefault="00690EA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07BEDB90" w14:textId="77777777" w:rsidR="009B7007" w:rsidRPr="007E1B2F" w:rsidRDefault="00690EA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FF9CABA" w14:textId="77777777" w:rsidR="009B7007" w:rsidRPr="007E1B2F" w:rsidRDefault="00690EA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6CE309E0" w14:textId="77777777" w:rsidR="009B7007" w:rsidRPr="007E1B2F" w:rsidRDefault="00690EA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5CFEBB14" w14:textId="77777777" w:rsidR="009B7007" w:rsidRPr="007E1B2F" w:rsidRDefault="00690EA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335BCCE7" w14:textId="77777777" w:rsidR="009B7007" w:rsidRPr="007E1B2F" w:rsidRDefault="00690EA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63D07D34" w14:textId="77777777" w:rsidR="009B7007" w:rsidRPr="007E1B2F" w:rsidRDefault="00690EA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50601213" w14:textId="77777777" w:rsidR="009B7007" w:rsidRPr="007E1B2F" w:rsidRDefault="00690EA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10A2491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3CDB615B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4732C403" w14:textId="77777777" w:rsidR="009B7007" w:rsidRPr="007E1B2F" w:rsidRDefault="00690EA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01968CC6" w14:textId="77777777" w:rsidR="009B7007" w:rsidRPr="007E1B2F" w:rsidRDefault="00690EA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07A327B4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4" w:name="068b5492-f5c6-418c-9f3d-480525df396e"/>
      <w:r w:rsidRPr="007E1B2F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4"/>
      <w:r w:rsidRPr="007E1B2F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5" w:name="ed7f0363-2dd2-42cc-a712-86adf9036dbf"/>
      <w:r w:rsidRPr="007E1B2F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5"/>
      <w:r w:rsidRPr="007E1B2F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14:paraId="1936D878" w14:textId="77777777" w:rsidR="009B7007" w:rsidRPr="007E1B2F" w:rsidRDefault="009B7007">
      <w:pPr>
        <w:rPr>
          <w:lang w:val="ru-RU"/>
        </w:rPr>
        <w:sectPr w:rsidR="009B7007" w:rsidRPr="007E1B2F">
          <w:pgSz w:w="16383" w:h="11906" w:orient="landscape"/>
          <w:pgMar w:top="1134" w:right="1134" w:bottom="1134" w:left="1134" w:header="720" w:footer="720" w:gutter="0"/>
          <w:cols w:space="0"/>
        </w:sectPr>
      </w:pPr>
      <w:bookmarkStart w:id="6" w:name="block-59041950"/>
    </w:p>
    <w:bookmarkEnd w:id="6"/>
    <w:p w14:paraId="681B3BC9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7D17B73" w14:textId="77777777" w:rsidR="009B7007" w:rsidRPr="007E1B2F" w:rsidRDefault="009B7007">
      <w:pPr>
        <w:spacing w:after="0" w:line="264" w:lineRule="auto"/>
        <w:ind w:left="120"/>
        <w:jc w:val="both"/>
        <w:rPr>
          <w:lang w:val="ru-RU"/>
        </w:rPr>
      </w:pPr>
    </w:p>
    <w:p w14:paraId="3A79E2D0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0FF1F19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0659049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20129856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046ACF8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10A8D91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389D4024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3B2776E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709C5BF9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39815552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31B2F9FD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3A2D3886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73DE4FC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32A89DF4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Правила безопасной жизнедеятельности.</w:t>
      </w:r>
    </w:p>
    <w:p w14:paraId="09C066E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35381D1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44C089D1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2973F2F0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603BBD1F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ED34997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ABB254F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893207D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7F523E9D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1138F9C2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51D25088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C684F12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14:paraId="18AE1AF7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6A4D3CC3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3020E62C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792AFDF2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14:paraId="015D3690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14:paraId="7002D959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14:paraId="38591D86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описывать по предложенному плану время года, передавать в рассказе своё отношение к природным явлениям;</w:t>
      </w:r>
    </w:p>
    <w:p w14:paraId="4DCE7C2A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14:paraId="057E32F9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55763A85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33AFE5C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7E0E8E2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0F707B56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9384DC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7E1B2F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14:paraId="300DE78D" w14:textId="77777777" w:rsidR="009B7007" w:rsidRPr="007E1B2F" w:rsidRDefault="009B7007">
      <w:pPr>
        <w:spacing w:after="0"/>
        <w:ind w:left="120"/>
        <w:jc w:val="both"/>
        <w:rPr>
          <w:lang w:val="ru-RU"/>
        </w:rPr>
      </w:pPr>
    </w:p>
    <w:p w14:paraId="2078CE89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5982E17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4A2D1DC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3FDBDA3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705067E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57AEA132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616ACF4F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599FE2DD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65CF17F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54D75D3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651FAB78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0B02060B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67AE999A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30479F55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46B8596B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294B3A09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45FE2EC8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43557B62" w14:textId="77777777" w:rsidR="009B7007" w:rsidRPr="007E1B2F" w:rsidRDefault="009B7007">
      <w:pPr>
        <w:spacing w:after="0" w:line="264" w:lineRule="auto"/>
        <w:ind w:left="120"/>
        <w:jc w:val="both"/>
        <w:rPr>
          <w:lang w:val="ru-RU"/>
        </w:rPr>
      </w:pPr>
    </w:p>
    <w:p w14:paraId="416B3871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496118B9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14:paraId="2CFE4A99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2809DCF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B32D9F5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8E0319E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14:paraId="0BDC5B49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14:paraId="1FA6ADAD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14:paraId="58619B7D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различать деревья, кустарники, травы; приводить примеры (в пределах изученного);</w:t>
      </w:r>
    </w:p>
    <w:p w14:paraId="3396FBDA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14:paraId="4248B42F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14:paraId="7A354EAE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A1860B8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14:paraId="44436842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14:paraId="690377A7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14:paraId="45122D0A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6556BDA2" w14:textId="77777777" w:rsidR="009B7007" w:rsidRPr="007E1B2F" w:rsidRDefault="009B7007">
      <w:pPr>
        <w:spacing w:after="0" w:line="252" w:lineRule="auto"/>
        <w:ind w:left="120"/>
        <w:jc w:val="both"/>
        <w:rPr>
          <w:lang w:val="ru-RU"/>
        </w:rPr>
      </w:pPr>
    </w:p>
    <w:p w14:paraId="4BB5EA5C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1CECA497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14:paraId="3D72EE2D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7D280C76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14:paraId="0472FC16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4A3D9D27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38C2ADBF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1F90444B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7C98A4CB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06F6FEC1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4C97E118" w14:textId="77777777" w:rsidR="009B7007" w:rsidRPr="007E1B2F" w:rsidRDefault="009B7007">
      <w:pPr>
        <w:spacing w:after="0" w:line="252" w:lineRule="auto"/>
        <w:ind w:left="120"/>
        <w:jc w:val="both"/>
        <w:rPr>
          <w:lang w:val="ru-RU"/>
        </w:rPr>
      </w:pPr>
    </w:p>
    <w:p w14:paraId="79A32B49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03C079FF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0A14E376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контролировать с небольшой помощью учителя последовательность действий по решению учебной задачи;</w:t>
      </w:r>
    </w:p>
    <w:p w14:paraId="5E66E5B4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2C87214E" w14:textId="77777777" w:rsidR="009B7007" w:rsidRPr="007E1B2F" w:rsidRDefault="009B7007">
      <w:pPr>
        <w:spacing w:after="0" w:line="252" w:lineRule="auto"/>
        <w:ind w:left="120"/>
        <w:jc w:val="both"/>
        <w:rPr>
          <w:lang w:val="ru-RU"/>
        </w:rPr>
      </w:pPr>
    </w:p>
    <w:p w14:paraId="57156AED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BB3EBC6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7068F76C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05E8EB0A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538D9B66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14:paraId="7A8F7DCE" w14:textId="77777777" w:rsidR="009B7007" w:rsidRPr="007E1B2F" w:rsidRDefault="009B7007">
      <w:pPr>
        <w:spacing w:after="0" w:line="264" w:lineRule="auto"/>
        <w:ind w:left="120"/>
        <w:jc w:val="both"/>
        <w:rPr>
          <w:lang w:val="ru-RU"/>
        </w:rPr>
      </w:pPr>
    </w:p>
    <w:p w14:paraId="6DDA3B4C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821CF5D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741D0D41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19927B17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Семья – коллектив близких, родных людей. Семейный бюджет, доходы и расходы семьи. Уважение к семейным ценностям.</w:t>
      </w:r>
    </w:p>
    <w:p w14:paraId="2388DA3A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428B7BD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91DB13E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43255A5C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0B08562A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14:paraId="59DE3B75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3D9BEC2B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21C00058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14:paraId="5DD9F7D3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14:paraId="0E053AEA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79B1CDA4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</w:t>
      </w: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352AF3FB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4BDEB122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393E5419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272D0864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05A7BED8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0F512822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377D54A7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5E255C43" w14:textId="77777777" w:rsidR="009B7007" w:rsidRPr="007E1B2F" w:rsidRDefault="009B7007">
      <w:pPr>
        <w:spacing w:after="0" w:line="252" w:lineRule="auto"/>
        <w:ind w:left="120"/>
        <w:jc w:val="both"/>
        <w:rPr>
          <w:lang w:val="ru-RU"/>
        </w:rPr>
      </w:pPr>
    </w:p>
    <w:p w14:paraId="5A516F1F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0120F0FA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7C94BD5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06F203E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234C51D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2D7AB42A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14:paraId="575E85CD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603FDB7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14:paraId="0CD2735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14:paraId="009EA82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14:paraId="61A646DF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2F9BD44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01DEC05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14:paraId="5986370D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0CFADF52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14:paraId="0F55FEFF" w14:textId="77777777" w:rsidR="009B7007" w:rsidRPr="007E1B2F" w:rsidRDefault="009B7007">
      <w:pPr>
        <w:spacing w:after="0" w:line="257" w:lineRule="auto"/>
        <w:ind w:left="120"/>
        <w:jc w:val="both"/>
        <w:rPr>
          <w:lang w:val="ru-RU"/>
        </w:rPr>
      </w:pPr>
    </w:p>
    <w:p w14:paraId="71242492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129BEE20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14:paraId="030B097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14:paraId="597794F0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5B99B28D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14:paraId="3263A344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337B2B9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14:paraId="17440910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примеры, кратко характеризовать представителей разных царств природы;</w:t>
      </w:r>
    </w:p>
    <w:p w14:paraId="281C700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14:paraId="66034FE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281D3F10" w14:textId="77777777" w:rsidR="009B7007" w:rsidRPr="007E1B2F" w:rsidRDefault="009B7007">
      <w:pPr>
        <w:spacing w:after="0" w:line="257" w:lineRule="auto"/>
        <w:ind w:left="120"/>
        <w:jc w:val="both"/>
        <w:rPr>
          <w:lang w:val="ru-RU"/>
        </w:rPr>
      </w:pPr>
    </w:p>
    <w:p w14:paraId="0509231B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4A947190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14:paraId="3BD5885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09DC4215" w14:textId="77777777" w:rsidR="009B7007" w:rsidRPr="007E1B2F" w:rsidRDefault="009B7007">
      <w:pPr>
        <w:spacing w:after="0" w:line="257" w:lineRule="auto"/>
        <w:ind w:left="120"/>
        <w:jc w:val="both"/>
        <w:rPr>
          <w:lang w:val="ru-RU"/>
        </w:rPr>
      </w:pPr>
    </w:p>
    <w:p w14:paraId="61DFD640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32B3F0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14:paraId="0D1E9B7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6A3F9BA4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2542DA3E" w14:textId="77777777" w:rsidR="009B7007" w:rsidRPr="007E1B2F" w:rsidRDefault="009B7007">
      <w:pPr>
        <w:spacing w:after="0"/>
        <w:ind w:left="120"/>
        <w:jc w:val="both"/>
        <w:rPr>
          <w:lang w:val="ru-RU"/>
        </w:rPr>
      </w:pPr>
    </w:p>
    <w:p w14:paraId="10BB3313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8A31C5E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2484326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7E8E040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14:paraId="293EBC92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66D4F01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120BDEBA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14:paraId="6C6C51C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1289E85B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4FA3B33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14:paraId="561F1BB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02785544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5D6BD43D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0CBA0D6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58A08F04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229B768E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411FE0DB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7F01FF08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AA1CF12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7C918E12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Правила безопасной жизнедеятельности.</w:t>
      </w:r>
    </w:p>
    <w:p w14:paraId="7704530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7BF140F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71569B26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228AE30A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4534AF34" w14:textId="77777777" w:rsidR="009B7007" w:rsidRPr="007E1B2F" w:rsidRDefault="009B7007">
      <w:pPr>
        <w:spacing w:after="0" w:line="264" w:lineRule="auto"/>
        <w:ind w:left="120"/>
        <w:jc w:val="both"/>
        <w:rPr>
          <w:lang w:val="ru-RU"/>
        </w:rPr>
      </w:pPr>
    </w:p>
    <w:p w14:paraId="11323D0E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4F5CE96C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A73BBF0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4FDA8A7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23BC691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14:paraId="1A3D6F7C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14:paraId="41EAB479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14:paraId="641A6A49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14:paraId="646C54AC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 природной зоне;</w:t>
      </w:r>
    </w:p>
    <w:p w14:paraId="2AF948BD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386856F9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5DD5FE8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8B50BC3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049138CC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523C8E60" w14:textId="77777777" w:rsidR="009B7007" w:rsidRPr="007E1B2F" w:rsidRDefault="009B7007">
      <w:pPr>
        <w:spacing w:after="0" w:line="264" w:lineRule="auto"/>
        <w:ind w:left="120"/>
        <w:jc w:val="both"/>
        <w:rPr>
          <w:lang w:val="ru-RU"/>
        </w:rPr>
      </w:pPr>
    </w:p>
    <w:p w14:paraId="782ECF6A" w14:textId="77777777" w:rsidR="009B7007" w:rsidRPr="007E1B2F" w:rsidRDefault="00690EA5">
      <w:pPr>
        <w:spacing w:after="0" w:line="264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36D80DD8" w14:textId="77777777" w:rsidR="009B7007" w:rsidRPr="007E1B2F" w:rsidRDefault="00690EA5">
      <w:pPr>
        <w:spacing w:after="0" w:line="264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1997E68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737347FE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14:paraId="289DC6A6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14:paraId="47DA8D0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2660D3EE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14:paraId="6BAF268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14:paraId="396502EC" w14:textId="77777777" w:rsidR="009B7007" w:rsidRPr="007E1B2F" w:rsidRDefault="009B7007">
      <w:pPr>
        <w:spacing w:after="0" w:line="257" w:lineRule="auto"/>
        <w:ind w:left="120"/>
        <w:jc w:val="both"/>
        <w:rPr>
          <w:lang w:val="ru-RU"/>
        </w:rPr>
      </w:pPr>
    </w:p>
    <w:p w14:paraId="732DEC7A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43D5EEDE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01399FE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14:paraId="1AB73D6D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ошибки;</w:t>
      </w:r>
    </w:p>
    <w:p w14:paraId="02BC4B68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14:paraId="0CA5745E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14:paraId="426DEFFD" w14:textId="77777777" w:rsidR="009B7007" w:rsidRPr="007E1B2F" w:rsidRDefault="00690EA5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14:paraId="0E9C87B8" w14:textId="77777777" w:rsidR="009B7007" w:rsidRPr="007E1B2F" w:rsidRDefault="009B7007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60F6361" w14:textId="77777777" w:rsidR="009B7007" w:rsidRPr="007E1B2F" w:rsidRDefault="009B7007">
      <w:pPr>
        <w:spacing w:after="0" w:line="257" w:lineRule="auto"/>
        <w:ind w:left="120"/>
        <w:jc w:val="both"/>
        <w:rPr>
          <w:lang w:val="ru-RU"/>
        </w:rPr>
      </w:pPr>
    </w:p>
    <w:p w14:paraId="3764494B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деятельность:</w:t>
      </w:r>
    </w:p>
    <w:p w14:paraId="1D5C9FE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056F6313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1D387093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19437260" w14:textId="77777777" w:rsidR="009B7007" w:rsidRPr="007E1B2F" w:rsidRDefault="009B7007">
      <w:pPr>
        <w:rPr>
          <w:lang w:val="ru-RU"/>
        </w:rPr>
        <w:sectPr w:rsidR="009B7007" w:rsidRPr="007E1B2F">
          <w:pgSz w:w="16383" w:h="11906" w:orient="landscape"/>
          <w:pgMar w:top="1134" w:right="1134" w:bottom="1134" w:left="1134" w:header="720" w:footer="720" w:gutter="0"/>
          <w:cols w:space="0"/>
        </w:sectPr>
      </w:pPr>
      <w:bookmarkStart w:id="7" w:name="block-59041953"/>
    </w:p>
    <w:bookmarkEnd w:id="7"/>
    <w:p w14:paraId="4B877E7A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14:paraId="280BF19A" w14:textId="77777777" w:rsidR="009B7007" w:rsidRPr="007E1B2F" w:rsidRDefault="009B7007">
      <w:pPr>
        <w:spacing w:after="0" w:line="257" w:lineRule="auto"/>
        <w:ind w:left="120"/>
        <w:jc w:val="both"/>
        <w:rPr>
          <w:lang w:val="ru-RU"/>
        </w:rPr>
      </w:pPr>
    </w:p>
    <w:p w14:paraId="6D406E45" w14:textId="77777777" w:rsidR="009B7007" w:rsidRPr="007E1B2F" w:rsidRDefault="00690EA5">
      <w:pPr>
        <w:spacing w:after="0" w:line="269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BD3384A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51234606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1B2F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14:paraId="51423789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74595710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226DE7EA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14:paraId="6D66D372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1CCABBA5" w14:textId="77777777" w:rsidR="009B7007" w:rsidRPr="007E1B2F" w:rsidRDefault="00690EA5">
      <w:pPr>
        <w:spacing w:after="0" w:line="269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288D6CE7" w14:textId="77777777" w:rsidR="009B7007" w:rsidRPr="007E1B2F" w:rsidRDefault="009B7007">
      <w:pPr>
        <w:spacing w:after="0" w:line="269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497AA17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1B2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59651BD5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16E98E4D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1904E43C" w14:textId="77777777" w:rsidR="009B7007" w:rsidRPr="007E1B2F" w:rsidRDefault="00690EA5">
      <w:pPr>
        <w:spacing w:after="0" w:line="269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6BB4977A" w14:textId="77777777" w:rsidR="009B7007" w:rsidRPr="007E1B2F" w:rsidRDefault="009B7007">
      <w:pPr>
        <w:spacing w:after="0" w:line="269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A2420AE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1B2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27066258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3AF7871C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45071F67" w14:textId="77777777" w:rsidR="009B7007" w:rsidRPr="007E1B2F" w:rsidRDefault="00690EA5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1B2F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7E1B2F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14:paraId="3D4C9147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3D6E28F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46271D5E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1B2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659E867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0D99BC4F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1B2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5DD9C8D6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06FAA50B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1B2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589A4EAB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32C8CE63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5CA284C1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1CBC35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6110E725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608065C8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8CDA6B6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4481740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354CF734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14:paraId="64B4446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14:paraId="72B029CE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14:paraId="6B40CB9B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2FCFD83E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53A7A1C2" w14:textId="77777777" w:rsidR="009B7007" w:rsidRPr="007E1B2F" w:rsidRDefault="00690EA5">
      <w:pPr>
        <w:spacing w:after="0" w:line="269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1B2F">
        <w:rPr>
          <w:rFonts w:ascii="Times New Roman" w:hAnsi="Times New Roman"/>
          <w:color w:val="000000"/>
          <w:sz w:val="28"/>
          <w:lang w:val="ru-RU"/>
        </w:rPr>
        <w:t>:</w:t>
      </w:r>
    </w:p>
    <w:p w14:paraId="60F56425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410FC305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14:paraId="14B98005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2B70F431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2754D45E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7C63E872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1FD95680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6FD8345B" w14:textId="77777777" w:rsidR="009B7007" w:rsidRPr="007E1B2F" w:rsidRDefault="00690EA5">
      <w:pPr>
        <w:spacing w:after="0" w:line="269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45D6851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1E77BC93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728A2260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3855A7F3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14:paraId="4918DE7B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14:paraId="5A1C0048" w14:textId="77777777" w:rsidR="009B7007" w:rsidRPr="007E1B2F" w:rsidRDefault="00690EA5">
      <w:pPr>
        <w:spacing w:after="0" w:line="269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7F439DB3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6005CA2C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929D46C" w14:textId="77777777" w:rsidR="009B7007" w:rsidRPr="007E1B2F" w:rsidRDefault="009B7007">
      <w:pPr>
        <w:spacing w:after="0" w:line="252" w:lineRule="auto"/>
        <w:ind w:left="120"/>
        <w:jc w:val="both"/>
        <w:rPr>
          <w:lang w:val="ru-RU"/>
        </w:rPr>
      </w:pPr>
    </w:p>
    <w:p w14:paraId="34C7164A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4AEF3AB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6C6B858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14:paraId="209ADDEA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70401A98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14:paraId="66492916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1FBA122D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40581261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0DC5D867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7A0B8DA1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28454BC1" w14:textId="77777777" w:rsidR="009B7007" w:rsidRPr="007E1B2F" w:rsidRDefault="009B7007">
      <w:pPr>
        <w:spacing w:after="0" w:line="252" w:lineRule="auto"/>
        <w:ind w:left="120"/>
        <w:jc w:val="both"/>
        <w:rPr>
          <w:lang w:val="ru-RU"/>
        </w:rPr>
      </w:pPr>
    </w:p>
    <w:p w14:paraId="0578051B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868960D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F51683D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14:paraId="411894C6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671034A3" w14:textId="77777777" w:rsidR="009B7007" w:rsidRPr="007E1B2F" w:rsidRDefault="009B7007">
      <w:pPr>
        <w:spacing w:after="0" w:line="252" w:lineRule="auto"/>
        <w:ind w:left="120"/>
        <w:jc w:val="both"/>
        <w:rPr>
          <w:lang w:val="ru-RU"/>
        </w:rPr>
      </w:pPr>
    </w:p>
    <w:p w14:paraId="73C040B5" w14:textId="77777777" w:rsidR="009B7007" w:rsidRPr="007E1B2F" w:rsidRDefault="00690EA5">
      <w:pPr>
        <w:spacing w:after="0" w:line="252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14:paraId="317F4462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7A6F3B57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18446D59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14:paraId="1423A2D0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3629B0DF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14:paraId="78733466" w14:textId="77777777" w:rsidR="009B7007" w:rsidRPr="007E1B2F" w:rsidRDefault="00690EA5">
      <w:pPr>
        <w:spacing w:after="0" w:line="252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14:paraId="76AE21A4" w14:textId="77777777" w:rsidR="009B7007" w:rsidRPr="007E1B2F" w:rsidRDefault="009B7007">
      <w:pPr>
        <w:spacing w:after="0" w:line="257" w:lineRule="auto"/>
        <w:ind w:left="120"/>
        <w:jc w:val="both"/>
        <w:rPr>
          <w:lang w:val="ru-RU"/>
        </w:rPr>
      </w:pPr>
    </w:p>
    <w:p w14:paraId="114D82B2" w14:textId="77777777" w:rsidR="009B7007" w:rsidRPr="007E1B2F" w:rsidRDefault="00690EA5">
      <w:pPr>
        <w:spacing w:after="0" w:line="257" w:lineRule="auto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59BB2B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2123FE5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7CE0D346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581620C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63F5931E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5F19D1A5" w14:textId="77777777" w:rsidR="009B7007" w:rsidRPr="007E1B2F" w:rsidRDefault="009B7007">
      <w:pPr>
        <w:spacing w:after="0"/>
        <w:ind w:left="120"/>
        <w:jc w:val="both"/>
        <w:rPr>
          <w:lang w:val="ru-RU"/>
        </w:rPr>
      </w:pPr>
    </w:p>
    <w:p w14:paraId="7C8C886B" w14:textId="77777777" w:rsidR="009B7007" w:rsidRPr="007E1B2F" w:rsidRDefault="00690EA5">
      <w:pPr>
        <w:spacing w:after="0"/>
        <w:ind w:left="120"/>
        <w:jc w:val="both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65A7D23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E1B2F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487F82C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5EC7F430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14:paraId="37EFB99E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02B0B69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505AAB88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41735BF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14:paraId="019C289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5ECDE71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14:paraId="1C2867EE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5527E85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7708DAAB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14:paraId="29B9D180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здорового питания и личной гигиены;</w:t>
      </w:r>
    </w:p>
    <w:p w14:paraId="58A6ED3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14:paraId="16E86A3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14:paraId="6D40BCFD" w14:textId="77777777" w:rsidR="009B7007" w:rsidRPr="007E1B2F" w:rsidRDefault="00690EA5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679F2866" w14:textId="77777777" w:rsidR="009B7007" w:rsidRPr="007E1B2F" w:rsidRDefault="009B7007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FDDBFD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7E1B2F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916C0A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14:paraId="58E99D0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14:paraId="153B32DA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1B1A85FA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639284C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14:paraId="06FDF3D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14:paraId="5780FFA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14:paraId="0ADCCDD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53D1639B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22E71B7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1716264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47C787E0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признакам;</w:t>
      </w:r>
    </w:p>
    <w:p w14:paraId="4CB46F8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14:paraId="4128192A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14:paraId="3A5A28CA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14:paraId="2FDBA0A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для ответов на вопросы небольшие тексты о природе и обществе;</w:t>
      </w:r>
    </w:p>
    <w:p w14:paraId="17AE12C3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0C12874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3DDB75D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14:paraId="2745BAC3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391AA102" w14:textId="77777777" w:rsidR="009B7007" w:rsidRPr="007E1B2F" w:rsidRDefault="00690EA5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4D9F9F38" w14:textId="77777777" w:rsidR="009B7007" w:rsidRPr="007E1B2F" w:rsidRDefault="009B7007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FAC0AD8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E1B2F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7E1B2F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7E1B2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0629091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14:paraId="6F4D89BE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14:paraId="0CAA438D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7AEE1FB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1C435865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14:paraId="5EA2D50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14:paraId="27D48D66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20413994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014AAD1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14:paraId="28DF52C1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14:paraId="1A767236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4D083428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4EC5BD02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12F0C90D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3A5DAA9A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3666963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14:paraId="189E4FCB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0C67E9FA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14:paraId="0987DD63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14:paraId="3C44CFF8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36EB2EFE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77768E34" w14:textId="77777777" w:rsidR="009B7007" w:rsidRPr="007E1B2F" w:rsidRDefault="00690EA5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1A3A491E" w14:textId="77777777" w:rsidR="009B7007" w:rsidRPr="007E1B2F" w:rsidRDefault="009B7007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913D0D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E1B2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18400394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6AD60A12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14:paraId="304D556B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14:paraId="21D2AD8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14:paraId="2A581512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14:paraId="102D2524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14:paraId="2EF68223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14:paraId="41EB4B10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7AAB7030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1DFBD74D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617F742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7198959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05AFF1B7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49D8B8F2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1A3BEFFC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087268B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14:paraId="282924D4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14:paraId="4D76B0C2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14:paraId="5D67D0DA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72C414E2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14:paraId="67620C33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14:paraId="377AE229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00430C60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273E6B4F" w14:textId="77777777" w:rsidR="009B7007" w:rsidRPr="007E1B2F" w:rsidRDefault="00690EA5">
      <w:pPr>
        <w:spacing w:after="0" w:line="257" w:lineRule="auto"/>
        <w:ind w:firstLine="600"/>
        <w:jc w:val="both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14:paraId="20A78487" w14:textId="77777777" w:rsidR="009B7007" w:rsidRPr="007E1B2F" w:rsidRDefault="009B7007">
      <w:pPr>
        <w:rPr>
          <w:lang w:val="ru-RU"/>
        </w:rPr>
        <w:sectPr w:rsidR="009B7007" w:rsidRPr="007E1B2F">
          <w:pgSz w:w="16383" w:h="11906" w:orient="landscape"/>
          <w:pgMar w:top="1134" w:right="1134" w:bottom="1134" w:left="1134" w:header="720" w:footer="720" w:gutter="0"/>
          <w:cols w:space="0"/>
        </w:sectPr>
      </w:pPr>
      <w:bookmarkStart w:id="8" w:name="block-59041954"/>
    </w:p>
    <w:bookmarkEnd w:id="8"/>
    <w:p w14:paraId="5593F433" w14:textId="77777777" w:rsidR="009B7007" w:rsidRDefault="00690EA5">
      <w:pPr>
        <w:spacing w:after="0"/>
        <w:ind w:left="120"/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80C3B78" w14:textId="77777777" w:rsidR="009B7007" w:rsidRDefault="00690E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590"/>
        <w:gridCol w:w="1563"/>
        <w:gridCol w:w="1843"/>
        <w:gridCol w:w="1912"/>
        <w:gridCol w:w="2694"/>
      </w:tblGrid>
      <w:tr w:rsidR="009B7007" w14:paraId="10EA67D1" w14:textId="77777777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52367E" w14:textId="77777777" w:rsidR="009B7007" w:rsidRDefault="00690E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01800E" w14:textId="77777777" w:rsidR="009B7007" w:rsidRDefault="009B70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9A4B5D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4A040E" w14:textId="77777777" w:rsidR="009B7007" w:rsidRDefault="009B70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8A5BAF" w14:textId="77777777" w:rsidR="009B7007" w:rsidRDefault="00690E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EC372B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0D4A5B" w14:textId="77777777" w:rsidR="009B7007" w:rsidRDefault="009B7007">
            <w:pPr>
              <w:spacing w:after="0"/>
              <w:ind w:left="135"/>
            </w:pPr>
          </w:p>
        </w:tc>
      </w:tr>
      <w:tr w:rsidR="009B7007" w14:paraId="4046E8FB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9D7FD7" w14:textId="77777777" w:rsidR="009B7007" w:rsidRDefault="009B70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3E1673" w14:textId="77777777" w:rsidR="009B7007" w:rsidRDefault="009B700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F00E39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5E6F62" w14:textId="77777777" w:rsidR="009B7007" w:rsidRDefault="009B700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E3D1CD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F47F17" w14:textId="77777777" w:rsidR="009B7007" w:rsidRDefault="009B700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BC521F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A75503" w14:textId="77777777" w:rsidR="009B7007" w:rsidRDefault="009B70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75478E" w14:textId="77777777" w:rsidR="009B7007" w:rsidRDefault="009B7007"/>
        </w:tc>
      </w:tr>
      <w:tr w:rsidR="009B7007" w14:paraId="5FBCA07C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64A937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14:paraId="7971D062" w14:textId="7777777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65987A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975B95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A1461C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0B7811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09DA20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01CF12" w14:textId="77777777" w:rsidR="009B7007" w:rsidRDefault="009B7007">
            <w:pPr>
              <w:spacing w:after="0"/>
              <w:ind w:left="135"/>
            </w:pPr>
          </w:p>
        </w:tc>
      </w:tr>
      <w:tr w:rsidR="009B7007" w14:paraId="7149E81F" w14:textId="7777777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5440B5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431208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17922D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4F96F3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5EB082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7A648F6" w14:textId="77777777" w:rsidR="009B7007" w:rsidRDefault="009B7007">
            <w:pPr>
              <w:spacing w:after="0"/>
              <w:ind w:left="135"/>
            </w:pPr>
          </w:p>
        </w:tc>
      </w:tr>
      <w:tr w:rsidR="009B7007" w14:paraId="35107C83" w14:textId="7777777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B5AD689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E5278E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2B27A3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9C62C5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85EF24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340E2C" w14:textId="77777777" w:rsidR="009B7007" w:rsidRDefault="009B7007">
            <w:pPr>
              <w:spacing w:after="0"/>
              <w:ind w:left="135"/>
            </w:pPr>
          </w:p>
        </w:tc>
      </w:tr>
      <w:tr w:rsidR="009B7007" w14:paraId="5C7A0E3D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856EDA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DFA830E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826C1B" w14:textId="77777777" w:rsidR="009B7007" w:rsidRDefault="009B7007"/>
        </w:tc>
      </w:tr>
      <w:tr w:rsidR="009B7007" w14:paraId="642D6487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813079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14:paraId="138A4762" w14:textId="7777777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766F54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99ACA7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8152EA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56C974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7B3718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FD3FED" w14:textId="77777777" w:rsidR="009B7007" w:rsidRDefault="009B7007">
            <w:pPr>
              <w:spacing w:after="0"/>
              <w:ind w:left="135"/>
            </w:pPr>
          </w:p>
        </w:tc>
      </w:tr>
      <w:tr w:rsidR="009B7007" w14:paraId="442E48E3" w14:textId="7777777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E13DBD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0A4BE8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0EF1BA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5C3C86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8A8CE3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4BC0C0" w14:textId="77777777" w:rsidR="009B7007" w:rsidRDefault="009B7007">
            <w:pPr>
              <w:spacing w:after="0"/>
              <w:ind w:left="135"/>
            </w:pPr>
          </w:p>
        </w:tc>
      </w:tr>
      <w:tr w:rsidR="009B7007" w14:paraId="642FFD98" w14:textId="7777777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AEFCB7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1C08F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E5241C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A7312C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162726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1E89F31" w14:textId="77777777" w:rsidR="009B7007" w:rsidRDefault="009B7007">
            <w:pPr>
              <w:spacing w:after="0"/>
              <w:ind w:left="135"/>
            </w:pPr>
          </w:p>
        </w:tc>
      </w:tr>
      <w:tr w:rsidR="009B7007" w14:paraId="5723B549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2089D6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B549383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ABC7FB" w14:textId="77777777" w:rsidR="009B7007" w:rsidRDefault="009B7007"/>
        </w:tc>
      </w:tr>
      <w:tr w:rsidR="009B7007" w14:paraId="4CDE002C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EE87D7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14:paraId="5D34B027" w14:textId="7777777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B9733E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871ADF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1E8E8B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4F2073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9C86DD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EE90C4" w14:textId="77777777" w:rsidR="009B7007" w:rsidRDefault="009B7007">
            <w:pPr>
              <w:spacing w:after="0"/>
              <w:ind w:left="135"/>
            </w:pPr>
          </w:p>
        </w:tc>
      </w:tr>
      <w:tr w:rsidR="009B7007" w14:paraId="07152A54" w14:textId="7777777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56B93C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0D104F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37748D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7F1480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422CB8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BA6DDB" w14:textId="77777777" w:rsidR="009B7007" w:rsidRDefault="009B7007">
            <w:pPr>
              <w:spacing w:after="0"/>
              <w:ind w:left="135"/>
            </w:pPr>
          </w:p>
        </w:tc>
      </w:tr>
      <w:tr w:rsidR="009B7007" w14:paraId="44516B90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057BBB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689D03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5C3B08" w14:textId="77777777" w:rsidR="009B7007" w:rsidRDefault="009B7007"/>
        </w:tc>
      </w:tr>
      <w:tr w:rsidR="009B7007" w14:paraId="6F82E8B5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983BFF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426075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7B3288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4E8DEE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A7CD7B" w14:textId="77777777" w:rsidR="009B7007" w:rsidRDefault="009B7007">
            <w:pPr>
              <w:spacing w:after="0"/>
              <w:ind w:left="135"/>
            </w:pPr>
          </w:p>
        </w:tc>
      </w:tr>
      <w:tr w:rsidR="009B7007" w14:paraId="2A44BC4C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265FDE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3881B8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D540EB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283F60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143512" w14:textId="77777777" w:rsidR="009B7007" w:rsidRDefault="009B7007"/>
        </w:tc>
      </w:tr>
    </w:tbl>
    <w:p w14:paraId="29F87166" w14:textId="77777777" w:rsidR="009B7007" w:rsidRDefault="009B700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B231BF7" w14:textId="77777777" w:rsidR="009B7007" w:rsidRDefault="00690E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4391"/>
        <w:gridCol w:w="1642"/>
        <w:gridCol w:w="1843"/>
        <w:gridCol w:w="1912"/>
        <w:gridCol w:w="2837"/>
      </w:tblGrid>
      <w:tr w:rsidR="009B7007" w14:paraId="60AE3517" w14:textId="77777777">
        <w:trPr>
          <w:trHeight w:val="144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F49843" w14:textId="77777777" w:rsidR="009B7007" w:rsidRDefault="00690E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8231C2" w14:textId="77777777" w:rsidR="009B7007" w:rsidRDefault="009B70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BBD23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53C381" w14:textId="77777777" w:rsidR="009B7007" w:rsidRDefault="009B70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7FF2E5" w14:textId="77777777" w:rsidR="009B7007" w:rsidRDefault="00690E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961C87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D118B9" w14:textId="77777777" w:rsidR="009B7007" w:rsidRDefault="009B7007">
            <w:pPr>
              <w:spacing w:after="0"/>
              <w:ind w:left="135"/>
            </w:pPr>
          </w:p>
        </w:tc>
      </w:tr>
      <w:tr w:rsidR="009B7007" w14:paraId="35CC5844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37A2ED" w14:textId="77777777" w:rsidR="009B7007" w:rsidRDefault="009B70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722354" w14:textId="77777777" w:rsidR="009B7007" w:rsidRDefault="009B700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8C2476D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3AE875" w14:textId="77777777" w:rsidR="009B7007" w:rsidRDefault="009B700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F48B67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94990D" w14:textId="77777777" w:rsidR="009B7007" w:rsidRDefault="009B700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DC06F20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73EB93" w14:textId="77777777" w:rsidR="009B7007" w:rsidRDefault="009B70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215525" w14:textId="77777777" w:rsidR="009B7007" w:rsidRDefault="009B7007"/>
        </w:tc>
      </w:tr>
      <w:tr w:rsidR="009B7007" w14:paraId="1CD6292B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62EAC9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14:paraId="18D3D816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EF60BBE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2D6FE9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2B091A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08DA8D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EB51E39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556A17" w14:textId="77777777" w:rsidR="009B7007" w:rsidRDefault="009B7007">
            <w:pPr>
              <w:spacing w:after="0"/>
              <w:ind w:left="135"/>
            </w:pPr>
          </w:p>
        </w:tc>
      </w:tr>
      <w:tr w:rsidR="009B7007" w14:paraId="0F06AF5C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21594C5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F8F5B3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Родословная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9F6AD57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64D03A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19510F2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B7DF85" w14:textId="77777777" w:rsidR="009B7007" w:rsidRDefault="009B7007">
            <w:pPr>
              <w:spacing w:after="0"/>
              <w:ind w:left="135"/>
            </w:pPr>
          </w:p>
        </w:tc>
      </w:tr>
      <w:tr w:rsidR="009B7007" w14:paraId="62789537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E821F30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F321D8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A663827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E852475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D472C0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42E5D9" w14:textId="77777777" w:rsidR="009B7007" w:rsidRDefault="009B7007">
            <w:pPr>
              <w:spacing w:after="0"/>
              <w:ind w:left="135"/>
            </w:pPr>
          </w:p>
        </w:tc>
      </w:tr>
      <w:tr w:rsidR="009B7007" w14:paraId="5C8E0F6D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014196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63DF2D5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9998F6" w14:textId="77777777" w:rsidR="009B7007" w:rsidRDefault="009B7007"/>
        </w:tc>
      </w:tr>
      <w:tr w:rsidR="009B7007" w14:paraId="06B05B7A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F29E51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14:paraId="4AF277DF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6B206D3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BCACA2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37B6D7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76E36D6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A3A9CC3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9CC9B1" w14:textId="77777777" w:rsidR="009B7007" w:rsidRDefault="009B7007">
            <w:pPr>
              <w:spacing w:after="0"/>
              <w:ind w:left="135"/>
            </w:pPr>
          </w:p>
        </w:tc>
      </w:tr>
      <w:tr w:rsidR="009B7007" w14:paraId="65367E6E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2ED876B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70F2CD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1FA7FE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67CAF7C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651DC2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338307" w14:textId="77777777" w:rsidR="009B7007" w:rsidRDefault="009B7007">
            <w:pPr>
              <w:spacing w:after="0"/>
              <w:ind w:left="135"/>
            </w:pPr>
          </w:p>
        </w:tc>
      </w:tr>
      <w:tr w:rsidR="009B7007" w14:paraId="7EBD2FF0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69D2876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26234B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024A16F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51C0BF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5C1351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5DC78C" w14:textId="77777777" w:rsidR="009B7007" w:rsidRDefault="009B7007">
            <w:pPr>
              <w:spacing w:after="0"/>
              <w:ind w:left="135"/>
            </w:pPr>
          </w:p>
        </w:tc>
      </w:tr>
      <w:tr w:rsidR="009B7007" w14:paraId="739F7D9D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AE4F3B0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65772F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B9A3484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DDA244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2A6DD46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83A6B7" w14:textId="77777777" w:rsidR="009B7007" w:rsidRDefault="009B7007">
            <w:pPr>
              <w:spacing w:after="0"/>
              <w:ind w:left="135"/>
            </w:pPr>
          </w:p>
        </w:tc>
      </w:tr>
      <w:tr w:rsidR="009B7007" w14:paraId="3370E4BB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A2E6A5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C773676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7123A2" w14:textId="77777777" w:rsidR="009B7007" w:rsidRDefault="009B7007"/>
        </w:tc>
      </w:tr>
      <w:tr w:rsidR="009B7007" w14:paraId="5E996CB1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039C8C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14:paraId="39B1EED3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EEBA73B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7B4F9B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2A9F0F6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C8DC663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600A693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030A61" w14:textId="77777777" w:rsidR="009B7007" w:rsidRDefault="009B7007">
            <w:pPr>
              <w:spacing w:after="0"/>
              <w:ind w:left="135"/>
            </w:pPr>
          </w:p>
        </w:tc>
      </w:tr>
      <w:tr w:rsidR="009B7007" w14:paraId="2DEC25E3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A23E858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95740D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691E8C5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69BA36F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D9B950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A6D953" w14:textId="77777777" w:rsidR="009B7007" w:rsidRDefault="009B7007">
            <w:pPr>
              <w:spacing w:after="0"/>
              <w:ind w:left="135"/>
            </w:pPr>
          </w:p>
        </w:tc>
      </w:tr>
      <w:tr w:rsidR="009B7007" w14:paraId="2F1F3404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763C0C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DEA763E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C71937" w14:textId="77777777" w:rsidR="009B7007" w:rsidRDefault="009B7007"/>
        </w:tc>
      </w:tr>
      <w:tr w:rsidR="009B7007" w14:paraId="632B1794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1B398B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E7B7D43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2813F2B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3612791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37C270" w14:textId="77777777" w:rsidR="009B7007" w:rsidRDefault="009B7007">
            <w:pPr>
              <w:spacing w:after="0"/>
              <w:ind w:left="135"/>
            </w:pPr>
          </w:p>
        </w:tc>
      </w:tr>
      <w:tr w:rsidR="009B7007" w14:paraId="0D02D71C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348141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44F5117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E694DA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E9638F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9D423C" w14:textId="77777777" w:rsidR="009B7007" w:rsidRDefault="009B7007"/>
        </w:tc>
      </w:tr>
    </w:tbl>
    <w:p w14:paraId="41030272" w14:textId="77777777" w:rsidR="009B7007" w:rsidRDefault="009B700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2B81AEE0" w14:textId="77777777" w:rsidR="009B7007" w:rsidRDefault="00690E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4391"/>
        <w:gridCol w:w="1642"/>
        <w:gridCol w:w="1843"/>
        <w:gridCol w:w="1912"/>
        <w:gridCol w:w="2837"/>
      </w:tblGrid>
      <w:tr w:rsidR="009B7007" w14:paraId="11CE018D" w14:textId="77777777">
        <w:trPr>
          <w:trHeight w:val="144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1E8A96" w14:textId="77777777" w:rsidR="009B7007" w:rsidRDefault="00690E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B773B6" w14:textId="77777777" w:rsidR="009B7007" w:rsidRDefault="009B70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DED113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07BC71" w14:textId="77777777" w:rsidR="009B7007" w:rsidRDefault="009B70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D4FC51" w14:textId="77777777" w:rsidR="009B7007" w:rsidRDefault="00690E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06AEC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729BC0" w14:textId="77777777" w:rsidR="009B7007" w:rsidRDefault="009B7007">
            <w:pPr>
              <w:spacing w:after="0"/>
              <w:ind w:left="135"/>
            </w:pPr>
          </w:p>
        </w:tc>
      </w:tr>
      <w:tr w:rsidR="009B7007" w14:paraId="7BFA7252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1E27CF" w14:textId="77777777" w:rsidR="009B7007" w:rsidRDefault="009B70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EA02C5" w14:textId="77777777" w:rsidR="009B7007" w:rsidRDefault="009B700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E791FDA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C7B154" w14:textId="77777777" w:rsidR="009B7007" w:rsidRDefault="009B700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2EADA21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BEEC12" w14:textId="77777777" w:rsidR="009B7007" w:rsidRDefault="009B700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733E57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2B543E" w14:textId="77777777" w:rsidR="009B7007" w:rsidRDefault="009B70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4B90AF" w14:textId="77777777" w:rsidR="009B7007" w:rsidRDefault="009B7007"/>
        </w:tc>
      </w:tr>
      <w:tr w:rsidR="009B7007" w14:paraId="7FA42D6A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00B171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:rsidRPr="006115A9" w14:paraId="7C616EF6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86F34E4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4CF28F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C0228B9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9E113B5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ABDB9B5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8A1C02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7007" w:rsidRPr="006115A9" w14:paraId="76AB775E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0EAC57C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A6F21A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4A290EE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9EF139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98EDBA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E4C021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7007" w:rsidRPr="006115A9" w14:paraId="20D7ECB3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B0F58FF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D5EE41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21EF41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E480EF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1330F03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D3DD26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7007" w14:paraId="75E559D9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A0461A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DAE1A54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34DBE9" w14:textId="77777777" w:rsidR="009B7007" w:rsidRDefault="009B7007"/>
        </w:tc>
      </w:tr>
      <w:tr w:rsidR="009B7007" w14:paraId="086ACE05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B4E2B9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:rsidRPr="006115A9" w14:paraId="661D09B5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46E3E35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552710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1C83FF2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A49E40F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FBECF52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243548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7007" w:rsidRPr="006115A9" w14:paraId="1713920D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0A5D05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9F2A62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29D9D4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8967DE5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06898E7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BEA02B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7007" w:rsidRPr="006115A9" w14:paraId="5E3A477B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4D6BCEF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1B1037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49DD55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6BCC711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32DB211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14F651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7007" w:rsidRPr="006115A9" w14:paraId="3B5A29A7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CD53383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263622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F76E79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55F3AC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71CD8D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E7594F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7007" w:rsidRPr="006115A9" w14:paraId="0A2D609A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FCD28C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260765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F692EA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16F2A6C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BB3E30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4D7FD1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7007" w:rsidRPr="006115A9" w14:paraId="34A08335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9DFA82D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436A9C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5DDF95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5702BC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210DB90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C3E121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7007" w14:paraId="21D2371A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D66864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86F7988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960889" w14:textId="77777777" w:rsidR="009B7007" w:rsidRDefault="009B7007"/>
        </w:tc>
      </w:tr>
      <w:tr w:rsidR="009B7007" w14:paraId="35BC595E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98B74A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:rsidRPr="006115A9" w14:paraId="0F229C6D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5BD2991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F05EEB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4761C89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2319255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2C78332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00F779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7007" w:rsidRPr="006115A9" w14:paraId="18EAC51A" w14:textId="7777777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DD7AF4E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6D1589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DFE635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58F7D5C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C900DF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334BAC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7007" w14:paraId="43E89EC6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983218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6C6664F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4FC941" w14:textId="77777777" w:rsidR="009B7007" w:rsidRDefault="009B7007"/>
        </w:tc>
      </w:tr>
      <w:tr w:rsidR="009B7007" w14:paraId="6C6FD45C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1FFBCE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C0BDA90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CCA027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E28C9D8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D4167F" w14:textId="77777777" w:rsidR="009B7007" w:rsidRDefault="009B7007">
            <w:pPr>
              <w:spacing w:after="0"/>
              <w:ind w:left="135"/>
            </w:pPr>
          </w:p>
        </w:tc>
      </w:tr>
      <w:tr w:rsidR="009B7007" w14:paraId="3EAD8717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32BF8A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AEADD2F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F343BED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1EBC380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B7B527" w14:textId="77777777" w:rsidR="009B7007" w:rsidRDefault="009B7007"/>
        </w:tc>
      </w:tr>
    </w:tbl>
    <w:p w14:paraId="222459BF" w14:textId="77777777" w:rsidR="009B7007" w:rsidRDefault="009B700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6793A670" w14:textId="77777777" w:rsidR="009B7007" w:rsidRDefault="009B700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2664FD6B" w14:textId="77777777" w:rsidR="009B7007" w:rsidRDefault="00690E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4498"/>
        <w:gridCol w:w="1602"/>
        <w:gridCol w:w="1843"/>
        <w:gridCol w:w="1912"/>
        <w:gridCol w:w="2839"/>
      </w:tblGrid>
      <w:tr w:rsidR="009B7007" w14:paraId="14D4366D" w14:textId="77777777">
        <w:trPr>
          <w:trHeight w:val="144"/>
          <w:tblCellSpacing w:w="0" w:type="dxa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5AA679" w14:textId="77777777" w:rsidR="009B7007" w:rsidRDefault="00690E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B13711" w14:textId="77777777" w:rsidR="009B7007" w:rsidRDefault="009B700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9A491D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F3B162" w14:textId="77777777" w:rsidR="009B7007" w:rsidRDefault="009B70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E8B9E4" w14:textId="77777777" w:rsidR="009B7007" w:rsidRDefault="00690E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304FFF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79C053" w14:textId="77777777" w:rsidR="009B7007" w:rsidRDefault="009B7007">
            <w:pPr>
              <w:spacing w:after="0"/>
              <w:ind w:left="135"/>
            </w:pPr>
          </w:p>
        </w:tc>
      </w:tr>
      <w:tr w:rsidR="009B7007" w14:paraId="7BD8AAA8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38BA42" w14:textId="77777777" w:rsidR="009B7007" w:rsidRDefault="009B70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4E3478" w14:textId="77777777" w:rsidR="009B7007" w:rsidRDefault="009B700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E3FA5CE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C88AE1" w14:textId="77777777" w:rsidR="009B7007" w:rsidRDefault="009B700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A84B8AC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AD7DA5" w14:textId="77777777" w:rsidR="009B7007" w:rsidRDefault="009B700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AB9F0A5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51AB48" w14:textId="77777777" w:rsidR="009B7007" w:rsidRDefault="009B70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24AB9E" w14:textId="77777777" w:rsidR="009B7007" w:rsidRDefault="009B7007"/>
        </w:tc>
      </w:tr>
      <w:tr w:rsidR="009B7007" w14:paraId="28678365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17DC34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:rsidRPr="006115A9" w14:paraId="464B25D7" w14:textId="7777777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6287EA1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A8E9E28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C566329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926F4D6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68B8085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0CE52CC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B7007" w:rsidRPr="006115A9" w14:paraId="3163AD14" w14:textId="7777777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BF778C1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FE0612C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DFCC5C1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53B3ED4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CE609F5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018C5A8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B7007" w:rsidRPr="006115A9" w14:paraId="43CD9CF0" w14:textId="7777777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7F39315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65E7D06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1EF1456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BEC1A2F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BB548FB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4BD78BD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B7007" w14:paraId="69A5085E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0A7875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6BBEF1B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D0A70B" w14:textId="77777777" w:rsidR="009B7007" w:rsidRDefault="009B7007"/>
        </w:tc>
      </w:tr>
      <w:tr w:rsidR="009B7007" w14:paraId="3646E731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3EE0E7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:rsidRPr="006115A9" w14:paraId="7F06A4A1" w14:textId="7777777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9202495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128438B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0B3F60D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2F3204C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42AD9B3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AEE9CEB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B7007" w:rsidRPr="006115A9" w14:paraId="0630F45B" w14:textId="7777777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CE6BCB5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AE24E48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6E21AE3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B2E64AF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DD96ED4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97DB261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B7007" w:rsidRPr="006115A9" w14:paraId="7ACA836B" w14:textId="7777777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F1AF49E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82715A8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E76BA14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BCD6841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2258165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3E1DC3B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B7007" w:rsidRPr="006115A9" w14:paraId="5AA4509F" w14:textId="7777777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620A4B8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5C02A1" w14:textId="77777777" w:rsidR="009B7007" w:rsidRDefault="00690EA5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DDDC7E1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04A0A6F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37F1C5D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E700608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B7007" w14:paraId="6632D552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B5DD5E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7FA57C9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067E93" w14:textId="77777777" w:rsidR="009B7007" w:rsidRDefault="009B7007"/>
        </w:tc>
      </w:tr>
      <w:tr w:rsidR="009B7007" w14:paraId="6182C50D" w14:textId="777777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2E97CF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:rsidRPr="006115A9" w14:paraId="6A12D1EC" w14:textId="7777777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CE704B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AB6CEA7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222BB9B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983E21A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385F383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4DBA9EE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B7007" w:rsidRPr="006115A9" w14:paraId="6A822B15" w14:textId="7777777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F0C28FE" w14:textId="77777777" w:rsidR="009B7007" w:rsidRDefault="00690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08D8572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04532EB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9BF264E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52D5C5F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83D80C6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B7007" w14:paraId="601C8D7E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BBA7E9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02562F9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52AF51" w14:textId="77777777" w:rsidR="009B7007" w:rsidRDefault="009B7007"/>
        </w:tc>
      </w:tr>
      <w:tr w:rsidR="009B7007" w14:paraId="1D28992C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6CF729" w14:textId="77777777" w:rsidR="009B7007" w:rsidRDefault="00690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952B84F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575956E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AF25190" w14:textId="77777777" w:rsidR="009B7007" w:rsidRDefault="009B700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D2FC86C" w14:textId="77777777" w:rsidR="009B7007" w:rsidRDefault="009B7007">
            <w:pPr>
              <w:spacing w:after="0"/>
              <w:ind w:left="135"/>
            </w:pPr>
          </w:p>
        </w:tc>
      </w:tr>
      <w:tr w:rsidR="009B7007" w14:paraId="58AF51E7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8900D4" w14:textId="77777777" w:rsidR="009B7007" w:rsidRPr="007E1B2F" w:rsidRDefault="00690EA5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7F1A8AB" w14:textId="77777777" w:rsidR="009B7007" w:rsidRDefault="00690EA5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CE09849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F3F257F" w14:textId="77777777" w:rsidR="009B7007" w:rsidRDefault="0069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48E7871" w14:textId="77777777" w:rsidR="009B7007" w:rsidRDefault="009B7007"/>
        </w:tc>
      </w:tr>
    </w:tbl>
    <w:p w14:paraId="58E5F65D" w14:textId="77777777" w:rsidR="009B7007" w:rsidRDefault="009B7007">
      <w:pPr>
        <w:sectPr w:rsidR="009B700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59041952"/>
    </w:p>
    <w:bookmarkEnd w:id="9"/>
    <w:p w14:paraId="092939C3" w14:textId="77777777" w:rsidR="009B7007" w:rsidRDefault="00690EA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0D999781" w14:textId="77777777" w:rsidR="009B7007" w:rsidRDefault="009B700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855E30A" w14:textId="77777777" w:rsidR="009B7007" w:rsidRDefault="00690E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2"/>
        <w:gridCol w:w="3517"/>
        <w:gridCol w:w="1012"/>
        <w:gridCol w:w="1843"/>
        <w:gridCol w:w="1912"/>
        <w:gridCol w:w="1425"/>
        <w:gridCol w:w="679"/>
        <w:gridCol w:w="679"/>
        <w:gridCol w:w="2223"/>
      </w:tblGrid>
      <w:tr w:rsidR="0014024C" w14:paraId="00343ECB" w14:textId="77777777" w:rsidTr="0014024C">
        <w:trPr>
          <w:trHeight w:val="144"/>
          <w:tblCellSpacing w:w="0" w:type="dxa"/>
        </w:trPr>
        <w:tc>
          <w:tcPr>
            <w:tcW w:w="8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F3D2CB" w14:textId="77777777" w:rsidR="0014024C" w:rsidRDefault="0014024C" w:rsidP="00140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EA9F9F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44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FA6391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CA6C1E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4858" w:type="dxa"/>
            <w:gridSpan w:val="3"/>
            <w:tcMar>
              <w:top w:w="50" w:type="dxa"/>
              <w:left w:w="100" w:type="dxa"/>
            </w:tcMar>
            <w:vAlign w:val="center"/>
          </w:tcPr>
          <w:p w14:paraId="20A2AED1" w14:textId="77777777" w:rsidR="0014024C" w:rsidRDefault="0014024C" w:rsidP="001402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033B4F" w14:textId="77777777" w:rsidR="0014024C" w:rsidRPr="00D50863" w:rsidRDefault="0014024C" w:rsidP="0014024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плану</w:t>
            </w:r>
          </w:p>
          <w:p w14:paraId="0F08B018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224" w:type="dxa"/>
            <w:gridSpan w:val="2"/>
          </w:tcPr>
          <w:p w14:paraId="1F071F9E" w14:textId="77777777" w:rsidR="0014024C" w:rsidRPr="00D50863" w:rsidRDefault="0014024C" w:rsidP="0014024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факту</w:t>
            </w:r>
          </w:p>
          <w:p w14:paraId="726B5C40" w14:textId="77777777" w:rsidR="0014024C" w:rsidRDefault="0014024C" w:rsidP="0014024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583BBE" w14:textId="148FF9B5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F8DC9C" w14:textId="77777777" w:rsidR="0014024C" w:rsidRDefault="0014024C" w:rsidP="0014024C">
            <w:pPr>
              <w:spacing w:after="0"/>
              <w:ind w:left="135"/>
            </w:pPr>
          </w:p>
        </w:tc>
      </w:tr>
      <w:tr w:rsidR="0014024C" w14:paraId="03031710" w14:textId="77777777" w:rsidTr="00CE486C">
        <w:trPr>
          <w:trHeight w:val="144"/>
          <w:tblCellSpacing w:w="0" w:type="dxa"/>
        </w:trPr>
        <w:tc>
          <w:tcPr>
            <w:tcW w:w="8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59975C" w14:textId="77777777" w:rsidR="0014024C" w:rsidRDefault="0014024C" w:rsidP="0014024C"/>
        </w:tc>
        <w:tc>
          <w:tcPr>
            <w:tcW w:w="44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0854E" w14:textId="77777777" w:rsidR="0014024C" w:rsidRDefault="0014024C" w:rsidP="0014024C"/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3D6E451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01CF3F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1843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0E7852DF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0FE438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</w:tcPr>
          <w:p w14:paraId="31B2FC74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8BCC40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14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7927C" w14:textId="77777777" w:rsidR="0014024C" w:rsidRDefault="0014024C" w:rsidP="0014024C"/>
        </w:tc>
        <w:tc>
          <w:tcPr>
            <w:tcW w:w="224" w:type="dxa"/>
            <w:gridSpan w:val="2"/>
            <w:tcBorders>
              <w:top w:val="nil"/>
            </w:tcBorders>
          </w:tcPr>
          <w:p w14:paraId="0A6ADD8A" w14:textId="77777777" w:rsidR="0014024C" w:rsidRDefault="0014024C" w:rsidP="0014024C"/>
        </w:tc>
        <w:tc>
          <w:tcPr>
            <w:tcW w:w="22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2B73B8" w14:textId="1BBF068C" w:rsidR="0014024C" w:rsidRDefault="0014024C" w:rsidP="0014024C"/>
        </w:tc>
      </w:tr>
      <w:tr w:rsidR="0014024C" w14:paraId="2E251A5C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89883A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7DFF520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6FB5F9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8E02F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715580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8E0217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4" w:type="dxa"/>
            <w:gridSpan w:val="2"/>
          </w:tcPr>
          <w:p w14:paraId="5EF7A8A5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970F99E" w14:textId="40C19ED8" w:rsidR="0014024C" w:rsidRDefault="0014024C">
            <w:pPr>
              <w:spacing w:after="0"/>
              <w:ind w:left="135"/>
            </w:pPr>
          </w:p>
        </w:tc>
      </w:tr>
      <w:tr w:rsidR="0014024C" w14:paraId="68053C08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0710DD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6C2CE9D0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Родина?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212C24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B4F9F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DE7159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534CC3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4" w:type="dxa"/>
            <w:gridSpan w:val="2"/>
          </w:tcPr>
          <w:p w14:paraId="500640D0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58B9CA5" w14:textId="5E0DBC86" w:rsidR="0014024C" w:rsidRDefault="0014024C">
            <w:pPr>
              <w:spacing w:after="0"/>
              <w:ind w:left="135"/>
            </w:pPr>
          </w:p>
        </w:tc>
      </w:tr>
      <w:tr w:rsidR="0014024C" w14:paraId="698BD651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BDCF3C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6819A5F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50C105E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DCC88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305CFD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1033B0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4" w:type="dxa"/>
            <w:gridSpan w:val="2"/>
          </w:tcPr>
          <w:p w14:paraId="35426F1E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3FD5AA9" w14:textId="1AF14721" w:rsidR="0014024C" w:rsidRDefault="0014024C">
            <w:pPr>
              <w:spacing w:after="0"/>
              <w:ind w:left="135"/>
            </w:pPr>
          </w:p>
        </w:tc>
      </w:tr>
      <w:tr w:rsidR="0014024C" w14:paraId="69F71EC9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4A9C1D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6F7EE5FE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24A2FA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31295D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B0B75A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1AC8C7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4" w:type="dxa"/>
            <w:gridSpan w:val="2"/>
          </w:tcPr>
          <w:p w14:paraId="2EDC4347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3965992" w14:textId="50AD993B" w:rsidR="0014024C" w:rsidRDefault="0014024C">
            <w:pPr>
              <w:spacing w:after="0"/>
              <w:ind w:left="135"/>
            </w:pPr>
          </w:p>
        </w:tc>
      </w:tr>
      <w:tr w:rsidR="0014024C" w14:paraId="5260948B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86502D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662A3184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BBA7F20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ABD73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76C956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BAD49C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4" w:type="dxa"/>
            <w:gridSpan w:val="2"/>
          </w:tcPr>
          <w:p w14:paraId="51E2DC35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1F3D5DF" w14:textId="530DC246" w:rsidR="0014024C" w:rsidRDefault="0014024C">
            <w:pPr>
              <w:spacing w:after="0"/>
              <w:ind w:left="135"/>
            </w:pPr>
          </w:p>
        </w:tc>
      </w:tr>
      <w:tr w:rsidR="0014024C" w14:paraId="5BB9A73A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E2F6BB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C452A4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4746A0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114156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A87387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08CF6D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4" w:type="dxa"/>
            <w:gridSpan w:val="2"/>
          </w:tcPr>
          <w:p w14:paraId="750E3115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AE7050E" w14:textId="0726C2DC" w:rsidR="0014024C" w:rsidRDefault="0014024C">
            <w:pPr>
              <w:spacing w:after="0"/>
              <w:ind w:left="135"/>
            </w:pPr>
          </w:p>
        </w:tc>
      </w:tr>
      <w:tr w:rsidR="0014024C" w14:paraId="536FC66C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C513E4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3CFEED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Столица России ‒ Москва. Достопримечательности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Москвы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B0A39B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55279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7DD1E2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8DB9F6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4" w:type="dxa"/>
            <w:gridSpan w:val="2"/>
          </w:tcPr>
          <w:p w14:paraId="478EBF0E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C7E46D2" w14:textId="3C7DF78D" w:rsidR="0014024C" w:rsidRDefault="0014024C">
            <w:pPr>
              <w:spacing w:after="0"/>
              <w:ind w:left="135"/>
            </w:pPr>
          </w:p>
        </w:tc>
      </w:tr>
      <w:tr w:rsidR="0014024C" w14:paraId="1B34657C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21BF8C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0624829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1B3154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4432A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9571FF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E72C3B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4" w:type="dxa"/>
            <w:gridSpan w:val="2"/>
          </w:tcPr>
          <w:p w14:paraId="383CF251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3CA192C" w14:textId="4A4445F7" w:rsidR="0014024C" w:rsidRDefault="0014024C">
            <w:pPr>
              <w:spacing w:after="0"/>
              <w:ind w:left="135"/>
            </w:pPr>
          </w:p>
        </w:tc>
      </w:tr>
      <w:tr w:rsidR="0014024C" w14:paraId="51E5AE1C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425F7E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7FA31E31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FCA4B7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EBEE6D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CAA4CD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C53082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4" w:type="dxa"/>
            <w:gridSpan w:val="2"/>
          </w:tcPr>
          <w:p w14:paraId="5C7C560A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86CD2F5" w14:textId="1528E23F" w:rsidR="0014024C" w:rsidRDefault="0014024C">
            <w:pPr>
              <w:spacing w:after="0"/>
              <w:ind w:left="135"/>
            </w:pPr>
          </w:p>
        </w:tc>
      </w:tr>
      <w:tr w:rsidR="0014024C" w14:paraId="4CB3C0F7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3554F58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2AD1E7BE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1B438C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9F2A1C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C3427D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37E8CB2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4" w:type="dxa"/>
            <w:gridSpan w:val="2"/>
          </w:tcPr>
          <w:p w14:paraId="24B9E258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8C58607" w14:textId="28FD9E97" w:rsidR="0014024C" w:rsidRDefault="0014024C">
            <w:pPr>
              <w:spacing w:after="0"/>
              <w:ind w:left="135"/>
            </w:pPr>
          </w:p>
        </w:tc>
      </w:tr>
      <w:tr w:rsidR="0014024C" w14:paraId="5A49399C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6FE987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102C448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D4CEDF2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5111A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01F7BC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2DD478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4" w:type="dxa"/>
            <w:gridSpan w:val="2"/>
          </w:tcPr>
          <w:p w14:paraId="7F847C39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E0E0100" w14:textId="0A2D1B7F" w:rsidR="0014024C" w:rsidRDefault="0014024C">
            <w:pPr>
              <w:spacing w:after="0"/>
              <w:ind w:left="135"/>
            </w:pPr>
          </w:p>
        </w:tc>
      </w:tr>
      <w:tr w:rsidR="0014024C" w14:paraId="1B87E029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63402F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463A4A3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DAFDD4E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EC9B5E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B53499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53AD8F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4" w:type="dxa"/>
            <w:gridSpan w:val="2"/>
          </w:tcPr>
          <w:p w14:paraId="168EE04A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DA20433" w14:textId="189E938A" w:rsidR="0014024C" w:rsidRDefault="0014024C">
            <w:pPr>
              <w:spacing w:after="0"/>
              <w:ind w:left="135"/>
            </w:pPr>
          </w:p>
        </w:tc>
      </w:tr>
      <w:tr w:rsidR="0014024C" w14:paraId="778960AB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6AF513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4ECCBB3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F38462B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CE890C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106DBC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F29ADE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4" w:type="dxa"/>
            <w:gridSpan w:val="2"/>
          </w:tcPr>
          <w:p w14:paraId="4D59F0CF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D00ECCE" w14:textId="023F317B" w:rsidR="0014024C" w:rsidRDefault="0014024C">
            <w:pPr>
              <w:spacing w:after="0"/>
              <w:ind w:left="135"/>
            </w:pPr>
          </w:p>
        </w:tc>
      </w:tr>
      <w:tr w:rsidR="0014024C" w14:paraId="73AB7443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C4E650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168770FA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505E4C9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E26D52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2CCF73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C35BB7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4" w:type="dxa"/>
            <w:gridSpan w:val="2"/>
          </w:tcPr>
          <w:p w14:paraId="2DA6C9AA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465E268" w14:textId="0E7806BA" w:rsidR="0014024C" w:rsidRDefault="0014024C">
            <w:pPr>
              <w:spacing w:after="0"/>
              <w:ind w:left="135"/>
            </w:pPr>
          </w:p>
        </w:tc>
      </w:tr>
      <w:tr w:rsidR="0014024C" w14:paraId="5DFA6531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3982F4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05B1AF3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225B9C9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55483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EC0F51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B86942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4" w:type="dxa"/>
            <w:gridSpan w:val="2"/>
          </w:tcPr>
          <w:p w14:paraId="17DD8CBA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4ED4845" w14:textId="72934C28" w:rsidR="0014024C" w:rsidRDefault="0014024C">
            <w:pPr>
              <w:spacing w:after="0"/>
              <w:ind w:left="135"/>
            </w:pPr>
          </w:p>
        </w:tc>
      </w:tr>
      <w:tr w:rsidR="0014024C" w14:paraId="5FAE850B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A08F8B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753B791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мы ухаживаем за растениями (практическая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5A1996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386349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E9D8071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B55503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4" w:type="dxa"/>
            <w:gridSpan w:val="2"/>
          </w:tcPr>
          <w:p w14:paraId="3EE47CEE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2F3D7E8" w14:textId="296C6828" w:rsidR="0014024C" w:rsidRDefault="0014024C">
            <w:pPr>
              <w:spacing w:after="0"/>
              <w:ind w:left="135"/>
            </w:pPr>
          </w:p>
        </w:tc>
      </w:tr>
      <w:tr w:rsidR="0014024C" w14:paraId="1994EADA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532E5D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4CA7663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D08CC9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9D34F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B06A4F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8F3E73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4" w:type="dxa"/>
            <w:gridSpan w:val="2"/>
          </w:tcPr>
          <w:p w14:paraId="4383F42E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FF9B4AC" w14:textId="5E998B5A" w:rsidR="0014024C" w:rsidRDefault="0014024C">
            <w:pPr>
              <w:spacing w:after="0"/>
              <w:ind w:left="135"/>
            </w:pPr>
          </w:p>
        </w:tc>
      </w:tr>
      <w:tr w:rsidR="0014024C" w14:paraId="690308D1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10261C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36E9637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485A448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FC3D7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8CED9D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288F91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4" w:type="dxa"/>
            <w:gridSpan w:val="2"/>
          </w:tcPr>
          <w:p w14:paraId="59B387B8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BC96A62" w14:textId="383B658C" w:rsidR="0014024C" w:rsidRDefault="0014024C">
            <w:pPr>
              <w:spacing w:after="0"/>
              <w:ind w:left="135"/>
            </w:pPr>
          </w:p>
        </w:tc>
      </w:tr>
      <w:tr w:rsidR="0014024C" w14:paraId="4D784D75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476244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33597B6D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AE0C5B7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C0DAB0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36762E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049B0F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4" w:type="dxa"/>
            <w:gridSpan w:val="2"/>
          </w:tcPr>
          <w:p w14:paraId="2E77D877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616383C" w14:textId="576A9235" w:rsidR="0014024C" w:rsidRDefault="0014024C">
            <w:pPr>
              <w:spacing w:after="0"/>
              <w:ind w:left="135"/>
            </w:pPr>
          </w:p>
        </w:tc>
      </w:tr>
      <w:tr w:rsidR="0014024C" w14:paraId="06FA3266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B405E7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0F75CB3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5019C6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9D8ECD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2029F0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99C1F8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4" w:type="dxa"/>
            <w:gridSpan w:val="2"/>
          </w:tcPr>
          <w:p w14:paraId="218631CD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572FA53" w14:textId="46B82592" w:rsidR="0014024C" w:rsidRDefault="0014024C">
            <w:pPr>
              <w:spacing w:after="0"/>
              <w:ind w:left="135"/>
            </w:pPr>
          </w:p>
        </w:tc>
      </w:tr>
      <w:tr w:rsidR="0014024C" w14:paraId="4CEA43F0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76C2A4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1B9EBA9D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369E43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63E66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38A8C2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530923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4" w:type="dxa"/>
            <w:gridSpan w:val="2"/>
          </w:tcPr>
          <w:p w14:paraId="602BCAE5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366E19D" w14:textId="34313E32" w:rsidR="0014024C" w:rsidRDefault="0014024C">
            <w:pPr>
              <w:spacing w:after="0"/>
              <w:ind w:left="135"/>
            </w:pPr>
          </w:p>
        </w:tc>
      </w:tr>
      <w:tr w:rsidR="0014024C" w14:paraId="6B0AA68F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23D2A6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0F916214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76C61D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3F3823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FD7B93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71E9849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4" w:type="dxa"/>
            <w:gridSpan w:val="2"/>
          </w:tcPr>
          <w:p w14:paraId="0AC81E8B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68F85BF" w14:textId="0B139F04" w:rsidR="0014024C" w:rsidRDefault="0014024C">
            <w:pPr>
              <w:spacing w:after="0"/>
              <w:ind w:left="135"/>
            </w:pPr>
          </w:p>
        </w:tc>
      </w:tr>
      <w:tr w:rsidR="0014024C" w14:paraId="580FFB50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2A4A24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0F3429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F4F1DF6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93D1E3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8BBFDA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5EFE4D2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4" w:type="dxa"/>
            <w:gridSpan w:val="2"/>
          </w:tcPr>
          <w:p w14:paraId="08E06D6D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CE1A8A7" w14:textId="3A4875EA" w:rsidR="0014024C" w:rsidRDefault="0014024C">
            <w:pPr>
              <w:spacing w:after="0"/>
              <w:ind w:left="135"/>
            </w:pPr>
          </w:p>
        </w:tc>
      </w:tr>
      <w:tr w:rsidR="0014024C" w14:paraId="276007BC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829146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B01E780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называние).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Главная особенность этой группы животных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31AF90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CD0987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975470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332838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4" w:type="dxa"/>
            <w:gridSpan w:val="2"/>
          </w:tcPr>
          <w:p w14:paraId="3D561EF5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3EC9D6D" w14:textId="24D292CA" w:rsidR="0014024C" w:rsidRDefault="0014024C">
            <w:pPr>
              <w:spacing w:after="0"/>
              <w:ind w:left="135"/>
            </w:pPr>
          </w:p>
        </w:tc>
      </w:tr>
      <w:tr w:rsidR="0014024C" w14:paraId="34402A25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A15866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16D2AFE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BB231F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349C4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35C938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193A6C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4" w:type="dxa"/>
            <w:gridSpan w:val="2"/>
          </w:tcPr>
          <w:p w14:paraId="75C2549B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8724EA6" w14:textId="2BEE7319" w:rsidR="0014024C" w:rsidRDefault="0014024C">
            <w:pPr>
              <w:spacing w:after="0"/>
              <w:ind w:left="135"/>
            </w:pPr>
          </w:p>
        </w:tc>
      </w:tr>
      <w:tr w:rsidR="0014024C" w14:paraId="7C553FF1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C9DA03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661912F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AFA2AA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A444CF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948C3F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791E13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4" w:type="dxa"/>
            <w:gridSpan w:val="2"/>
          </w:tcPr>
          <w:p w14:paraId="6DCEA3C1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279238B" w14:textId="3B34A5EF" w:rsidR="0014024C" w:rsidRDefault="0014024C">
            <w:pPr>
              <w:spacing w:after="0"/>
              <w:ind w:left="135"/>
            </w:pPr>
          </w:p>
        </w:tc>
      </w:tr>
      <w:tr w:rsidR="0014024C" w14:paraId="375AD4CB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D83067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69B4AF5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E978979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81B31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8C01B7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CE9D70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4" w:type="dxa"/>
            <w:gridSpan w:val="2"/>
          </w:tcPr>
          <w:p w14:paraId="1183F3B2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1EC0A7A" w14:textId="2B6D0C77" w:rsidR="0014024C" w:rsidRDefault="0014024C">
            <w:pPr>
              <w:spacing w:after="0"/>
              <w:ind w:left="135"/>
            </w:pPr>
          </w:p>
        </w:tc>
      </w:tr>
      <w:tr w:rsidR="0014024C" w14:paraId="1D730154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2A24DD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1791A9CC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A2BA56A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775B71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9FDB03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45D228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4" w:type="dxa"/>
            <w:gridSpan w:val="2"/>
          </w:tcPr>
          <w:p w14:paraId="494A7A1F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402E0B3" w14:textId="0E28AB90" w:rsidR="0014024C" w:rsidRDefault="0014024C">
            <w:pPr>
              <w:spacing w:after="0"/>
              <w:ind w:left="135"/>
            </w:pPr>
          </w:p>
        </w:tc>
      </w:tr>
      <w:tr w:rsidR="0014024C" w14:paraId="46CE9DEA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006C63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7EEFDA03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28BACB6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6D934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DB766A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FEAE5E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4" w:type="dxa"/>
            <w:gridSpan w:val="2"/>
          </w:tcPr>
          <w:p w14:paraId="14CF1B45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18357DE" w14:textId="493BC3B0" w:rsidR="0014024C" w:rsidRDefault="0014024C">
            <w:pPr>
              <w:spacing w:after="0"/>
              <w:ind w:left="135"/>
            </w:pPr>
          </w:p>
        </w:tc>
      </w:tr>
      <w:tr w:rsidR="0014024C" w14:paraId="44DFD158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F8CF1A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D204141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9743880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AA850D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631B60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C21CCD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4" w:type="dxa"/>
            <w:gridSpan w:val="2"/>
          </w:tcPr>
          <w:p w14:paraId="41C68CD0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7BB3B53" w14:textId="6855E1DB" w:rsidR="0014024C" w:rsidRDefault="0014024C">
            <w:pPr>
              <w:spacing w:after="0"/>
              <w:ind w:left="135"/>
            </w:pPr>
          </w:p>
        </w:tc>
      </w:tr>
      <w:tr w:rsidR="0014024C" w14:paraId="0312288A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96EEFE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0FF6C0C6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84E1A77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59F2F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0CBB0C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71486B3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4" w:type="dxa"/>
            <w:gridSpan w:val="2"/>
          </w:tcPr>
          <w:p w14:paraId="3176D9D3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2474441" w14:textId="7914E3DF" w:rsidR="0014024C" w:rsidRDefault="0014024C">
            <w:pPr>
              <w:spacing w:after="0"/>
              <w:ind w:left="135"/>
            </w:pPr>
          </w:p>
        </w:tc>
      </w:tr>
      <w:tr w:rsidR="0014024C" w14:paraId="2F0DC187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AA9EF1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1445C4E7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39FA0A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E3964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F096A6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7742C86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4" w:type="dxa"/>
            <w:gridSpan w:val="2"/>
          </w:tcPr>
          <w:p w14:paraId="0C6C512D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80E1378" w14:textId="378F3836" w:rsidR="0014024C" w:rsidRDefault="0014024C">
            <w:pPr>
              <w:spacing w:after="0"/>
              <w:ind w:left="135"/>
            </w:pPr>
          </w:p>
        </w:tc>
      </w:tr>
      <w:tr w:rsidR="0014024C" w14:paraId="0AA91DBF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DC6373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78409397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06AEF8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75036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110B16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7872A99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4" w:type="dxa"/>
            <w:gridSpan w:val="2"/>
          </w:tcPr>
          <w:p w14:paraId="7EB53579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1E0DDC8" w14:textId="3272F1DB" w:rsidR="0014024C" w:rsidRDefault="0014024C">
            <w:pPr>
              <w:spacing w:after="0"/>
              <w:ind w:left="135"/>
            </w:pPr>
          </w:p>
        </w:tc>
      </w:tr>
      <w:tr w:rsidR="0014024C" w14:paraId="29E3D3F8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4E6E4E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78E94F4E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994632A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AD179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76F448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2A4401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4" w:type="dxa"/>
            <w:gridSpan w:val="2"/>
          </w:tcPr>
          <w:p w14:paraId="6221014C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23A83EC" w14:textId="08D157C6" w:rsidR="0014024C" w:rsidRDefault="0014024C">
            <w:pPr>
              <w:spacing w:after="0"/>
              <w:ind w:left="135"/>
            </w:pPr>
          </w:p>
        </w:tc>
      </w:tr>
      <w:tr w:rsidR="0014024C" w14:paraId="74D75850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447A5C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6BAF0D6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5A2AB12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89AC4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8A2F85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F1EAFB8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4" w:type="dxa"/>
            <w:gridSpan w:val="2"/>
          </w:tcPr>
          <w:p w14:paraId="377DFE79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7481EEF" w14:textId="273BAD8F" w:rsidR="0014024C" w:rsidRDefault="0014024C">
            <w:pPr>
              <w:spacing w:after="0"/>
              <w:ind w:left="135"/>
            </w:pPr>
          </w:p>
        </w:tc>
      </w:tr>
      <w:tr w:rsidR="0014024C" w14:paraId="120CA7AF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463FCB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0AE196BA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B60062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D9FDC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EE9D12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5B09836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4" w:type="dxa"/>
            <w:gridSpan w:val="2"/>
          </w:tcPr>
          <w:p w14:paraId="24CDFB8E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70410FE" w14:textId="77983248" w:rsidR="0014024C" w:rsidRDefault="0014024C">
            <w:pPr>
              <w:spacing w:after="0"/>
              <w:ind w:left="135"/>
            </w:pPr>
          </w:p>
        </w:tc>
      </w:tr>
      <w:tr w:rsidR="0014024C" w14:paraId="52E47665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A899C0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C33558A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8657449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72AF69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64342D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D691F1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4" w:type="dxa"/>
            <w:gridSpan w:val="2"/>
          </w:tcPr>
          <w:p w14:paraId="3FFFEA7C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4DA39B3" w14:textId="0D3832C2" w:rsidR="0014024C" w:rsidRDefault="0014024C">
            <w:pPr>
              <w:spacing w:after="0"/>
              <w:ind w:left="135"/>
            </w:pPr>
          </w:p>
        </w:tc>
      </w:tr>
      <w:tr w:rsidR="0014024C" w14:paraId="4127E5D9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19EEFE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6965A038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AC06C7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0F0A0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30133F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5033811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4" w:type="dxa"/>
            <w:gridSpan w:val="2"/>
          </w:tcPr>
          <w:p w14:paraId="62E6E56F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2ED3570" w14:textId="57D35EC1" w:rsidR="0014024C" w:rsidRDefault="0014024C">
            <w:pPr>
              <w:spacing w:after="0"/>
              <w:ind w:left="135"/>
            </w:pPr>
          </w:p>
        </w:tc>
      </w:tr>
      <w:tr w:rsidR="0014024C" w14:paraId="7649980E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2A99FB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3060AF7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838DB8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4A755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B84D71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23C3538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4" w:type="dxa"/>
            <w:gridSpan w:val="2"/>
          </w:tcPr>
          <w:p w14:paraId="4E74F6F7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AD27118" w14:textId="4EFCAC90" w:rsidR="0014024C" w:rsidRDefault="0014024C">
            <w:pPr>
              <w:spacing w:after="0"/>
              <w:ind w:left="135"/>
            </w:pPr>
          </w:p>
        </w:tc>
      </w:tr>
      <w:tr w:rsidR="0014024C" w14:paraId="2B671E4D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05B587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4B5E4937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B2B9759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5A2DC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89B6CF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DB0C7C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4" w:type="dxa"/>
            <w:gridSpan w:val="2"/>
          </w:tcPr>
          <w:p w14:paraId="5FA0EBCC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1ECFB07" w14:textId="783335B9" w:rsidR="0014024C" w:rsidRDefault="0014024C">
            <w:pPr>
              <w:spacing w:after="0"/>
              <w:ind w:left="135"/>
            </w:pPr>
          </w:p>
        </w:tc>
      </w:tr>
      <w:tr w:rsidR="0014024C" w14:paraId="6A4A12D8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E02330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256CA98D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4B1526C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1B3EF0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EE5815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59F970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4" w:type="dxa"/>
            <w:gridSpan w:val="2"/>
          </w:tcPr>
          <w:p w14:paraId="25CD05A3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6710E9A" w14:textId="3B82D909" w:rsidR="0014024C" w:rsidRDefault="0014024C">
            <w:pPr>
              <w:spacing w:after="0"/>
              <w:ind w:left="135"/>
            </w:pPr>
          </w:p>
        </w:tc>
      </w:tr>
      <w:tr w:rsidR="0014024C" w14:paraId="029A2B47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6C1CDB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43FD0EB7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E2A4F48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305DF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2919A4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76D895E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4" w:type="dxa"/>
            <w:gridSpan w:val="2"/>
          </w:tcPr>
          <w:p w14:paraId="449CF077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DFC496F" w14:textId="455E101D" w:rsidR="0014024C" w:rsidRDefault="0014024C">
            <w:pPr>
              <w:spacing w:after="0"/>
              <w:ind w:left="135"/>
            </w:pPr>
          </w:p>
        </w:tc>
      </w:tr>
      <w:tr w:rsidR="0014024C" w14:paraId="4FCCE016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F7AF15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A88CF4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D84A45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A19DB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72CFFF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465DD9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4" w:type="dxa"/>
            <w:gridSpan w:val="2"/>
          </w:tcPr>
          <w:p w14:paraId="51BF6E61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2F29863" w14:textId="53C1ED74" w:rsidR="0014024C" w:rsidRDefault="0014024C">
            <w:pPr>
              <w:spacing w:after="0"/>
              <w:ind w:left="135"/>
            </w:pPr>
          </w:p>
        </w:tc>
      </w:tr>
      <w:tr w:rsidR="0014024C" w14:paraId="2FA10DF5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1BD88D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F3708E0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D5C6DBD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EADFE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69B63A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24AB7E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24" w:type="dxa"/>
            <w:gridSpan w:val="2"/>
          </w:tcPr>
          <w:p w14:paraId="1C4ECDE3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77D5E8C" w14:textId="37FA6704" w:rsidR="0014024C" w:rsidRDefault="0014024C">
            <w:pPr>
              <w:spacing w:after="0"/>
              <w:ind w:left="135"/>
            </w:pPr>
          </w:p>
        </w:tc>
      </w:tr>
      <w:tr w:rsidR="0014024C" w14:paraId="004D290B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0A1357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38CD851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D537D35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F735A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4D2ABA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110DB6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4" w:type="dxa"/>
            <w:gridSpan w:val="2"/>
          </w:tcPr>
          <w:p w14:paraId="4496DEB5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EBE9454" w14:textId="163D313E" w:rsidR="0014024C" w:rsidRDefault="0014024C">
            <w:pPr>
              <w:spacing w:after="0"/>
              <w:ind w:left="135"/>
            </w:pPr>
          </w:p>
        </w:tc>
      </w:tr>
      <w:tr w:rsidR="0014024C" w14:paraId="694F1C38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B2C4C4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D7661D5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1941926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95887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8A0356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52CE4B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4" w:type="dxa"/>
            <w:gridSpan w:val="2"/>
          </w:tcPr>
          <w:p w14:paraId="436FB91E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6501555" w14:textId="6AEA8EA8" w:rsidR="0014024C" w:rsidRDefault="0014024C">
            <w:pPr>
              <w:spacing w:after="0"/>
              <w:ind w:left="135"/>
            </w:pPr>
          </w:p>
        </w:tc>
      </w:tr>
      <w:tr w:rsidR="0014024C" w14:paraId="39AA9F6A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AFA6EF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14805679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A8217C8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D7138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513BFA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71AD808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4" w:type="dxa"/>
            <w:gridSpan w:val="2"/>
          </w:tcPr>
          <w:p w14:paraId="7A5A4BBE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828A0B9" w14:textId="301D97EE" w:rsidR="0014024C" w:rsidRDefault="0014024C">
            <w:pPr>
              <w:spacing w:after="0"/>
              <w:ind w:left="135"/>
            </w:pPr>
          </w:p>
        </w:tc>
      </w:tr>
      <w:tr w:rsidR="0014024C" w14:paraId="7D904FF0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1B286E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18EE9DF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52E05B6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19DE4D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1600DA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CF79BF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4" w:type="dxa"/>
            <w:gridSpan w:val="2"/>
          </w:tcPr>
          <w:p w14:paraId="4CCE43F1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2269789" w14:textId="7518A065" w:rsidR="0014024C" w:rsidRDefault="0014024C">
            <w:pPr>
              <w:spacing w:after="0"/>
              <w:ind w:left="135"/>
            </w:pPr>
          </w:p>
        </w:tc>
      </w:tr>
      <w:tr w:rsidR="0014024C" w14:paraId="1CC01A87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4579CF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502E072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0D51EF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119B4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D7E0F4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781D5B5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4" w:type="dxa"/>
            <w:gridSpan w:val="2"/>
          </w:tcPr>
          <w:p w14:paraId="54E1CE03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945905E" w14:textId="20115B21" w:rsidR="0014024C" w:rsidRDefault="0014024C">
            <w:pPr>
              <w:spacing w:after="0"/>
              <w:ind w:left="135"/>
            </w:pPr>
          </w:p>
        </w:tc>
      </w:tr>
      <w:tr w:rsidR="0014024C" w14:paraId="0577877F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0C65F4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2540C230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0667E29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02B2C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D90510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4808AB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4" w:type="dxa"/>
            <w:gridSpan w:val="2"/>
          </w:tcPr>
          <w:p w14:paraId="78DB2605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256C2AE" w14:textId="75A93ECD" w:rsidR="0014024C" w:rsidRDefault="0014024C">
            <w:pPr>
              <w:spacing w:after="0"/>
              <w:ind w:left="135"/>
            </w:pPr>
          </w:p>
        </w:tc>
      </w:tr>
      <w:tr w:rsidR="0014024C" w14:paraId="3F5C116E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595D76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707529BC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9CF0EA7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71F22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963F26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3A57154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24.03.2026 </w:t>
            </w:r>
          </w:p>
        </w:tc>
        <w:tc>
          <w:tcPr>
            <w:tcW w:w="224" w:type="dxa"/>
            <w:gridSpan w:val="2"/>
          </w:tcPr>
          <w:p w14:paraId="02D9257F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9D87061" w14:textId="0A4E8F39" w:rsidR="0014024C" w:rsidRDefault="0014024C">
            <w:pPr>
              <w:spacing w:after="0"/>
              <w:ind w:left="135"/>
            </w:pPr>
          </w:p>
        </w:tc>
      </w:tr>
      <w:tr w:rsidR="0014024C" w14:paraId="6D06C465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A157AC8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351431F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2CE568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DA6BE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66A8E9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70ECA1C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4" w:type="dxa"/>
            <w:gridSpan w:val="2"/>
          </w:tcPr>
          <w:p w14:paraId="55D456D6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1080DD0" w14:textId="5F803DEB" w:rsidR="0014024C" w:rsidRDefault="0014024C">
            <w:pPr>
              <w:spacing w:after="0"/>
              <w:ind w:left="135"/>
            </w:pPr>
          </w:p>
        </w:tc>
      </w:tr>
      <w:tr w:rsidR="0014024C" w14:paraId="57C11DBA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7A93CB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728C2E25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6D33B94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A1533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803270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BFCDF5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4" w:type="dxa"/>
            <w:gridSpan w:val="2"/>
          </w:tcPr>
          <w:p w14:paraId="753E99CD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F1084BE" w14:textId="4E1420E4" w:rsidR="0014024C" w:rsidRDefault="0014024C">
            <w:pPr>
              <w:spacing w:after="0"/>
              <w:ind w:left="135"/>
            </w:pPr>
          </w:p>
        </w:tc>
      </w:tr>
      <w:tr w:rsidR="0014024C" w14:paraId="58FEFE67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69E44F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20C8436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DCF4699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D4368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F3D5FF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0976F08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4" w:type="dxa"/>
            <w:gridSpan w:val="2"/>
          </w:tcPr>
          <w:p w14:paraId="60491C10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C8B59C1" w14:textId="7D9F388B" w:rsidR="0014024C" w:rsidRDefault="0014024C">
            <w:pPr>
              <w:spacing w:after="0"/>
              <w:ind w:left="135"/>
            </w:pPr>
          </w:p>
        </w:tc>
      </w:tr>
      <w:tr w:rsidR="0014024C" w14:paraId="4DCA96E7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972A59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4E47421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EC0051D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90F45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EF9858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584EF3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4" w:type="dxa"/>
            <w:gridSpan w:val="2"/>
          </w:tcPr>
          <w:p w14:paraId="2CC8D890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7DA53B8" w14:textId="6FC67D7B" w:rsidR="0014024C" w:rsidRDefault="0014024C">
            <w:pPr>
              <w:spacing w:after="0"/>
              <w:ind w:left="135"/>
            </w:pPr>
          </w:p>
        </w:tc>
      </w:tr>
      <w:tr w:rsidR="0014024C" w14:paraId="55C550AE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00C0CA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194F7D94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9914EBD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686766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F7A6EF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3700EB0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4" w:type="dxa"/>
            <w:gridSpan w:val="2"/>
          </w:tcPr>
          <w:p w14:paraId="28BF5E1F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9463753" w14:textId="3028CFF9" w:rsidR="0014024C" w:rsidRDefault="0014024C">
            <w:pPr>
              <w:spacing w:after="0"/>
              <w:ind w:left="135"/>
            </w:pPr>
          </w:p>
        </w:tc>
      </w:tr>
      <w:tr w:rsidR="0014024C" w14:paraId="44C85469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DB501C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7411C53E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8C8E431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E711A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49C218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4C03D4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4" w:type="dxa"/>
            <w:gridSpan w:val="2"/>
          </w:tcPr>
          <w:p w14:paraId="70B07657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DFC57FD" w14:textId="508A9CDC" w:rsidR="0014024C" w:rsidRDefault="0014024C">
            <w:pPr>
              <w:spacing w:after="0"/>
              <w:ind w:left="135"/>
            </w:pPr>
          </w:p>
        </w:tc>
      </w:tr>
      <w:tr w:rsidR="0014024C" w14:paraId="4EAC7B13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45B0F4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44659CB6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939D95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54D08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FD09BA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0F0B3A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4" w:type="dxa"/>
            <w:gridSpan w:val="2"/>
          </w:tcPr>
          <w:p w14:paraId="1B824EE2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D29FBC4" w14:textId="3CB8E051" w:rsidR="0014024C" w:rsidRDefault="0014024C">
            <w:pPr>
              <w:spacing w:after="0"/>
              <w:ind w:left="135"/>
            </w:pPr>
          </w:p>
        </w:tc>
      </w:tr>
      <w:tr w:rsidR="0014024C" w14:paraId="585028EA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9FA5EE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25174C9D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9E2D936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EB3AC9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DF194C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7E60B7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4" w:type="dxa"/>
            <w:gridSpan w:val="2"/>
          </w:tcPr>
          <w:p w14:paraId="62F79041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F526DEE" w14:textId="7118E434" w:rsidR="0014024C" w:rsidRDefault="0014024C">
            <w:pPr>
              <w:spacing w:after="0"/>
              <w:ind w:left="135"/>
            </w:pPr>
          </w:p>
        </w:tc>
      </w:tr>
      <w:tr w:rsidR="0014024C" w14:paraId="5C82F02B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63E709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74728461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84D8588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089BD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24F03A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C4C3698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4" w:type="dxa"/>
            <w:gridSpan w:val="2"/>
          </w:tcPr>
          <w:p w14:paraId="3B2A283D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2D76678" w14:textId="4E660712" w:rsidR="0014024C" w:rsidRDefault="0014024C">
            <w:pPr>
              <w:spacing w:after="0"/>
              <w:ind w:left="135"/>
            </w:pPr>
          </w:p>
        </w:tc>
      </w:tr>
      <w:tr w:rsidR="0014024C" w14:paraId="3C8BEEBC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644950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30156371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F94A73D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E0AA0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9E874D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5D8085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4" w:type="dxa"/>
            <w:gridSpan w:val="2"/>
          </w:tcPr>
          <w:p w14:paraId="1F65966F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BC4EB84" w14:textId="5B5678CF" w:rsidR="0014024C" w:rsidRDefault="0014024C">
            <w:pPr>
              <w:spacing w:after="0"/>
              <w:ind w:left="135"/>
            </w:pPr>
          </w:p>
        </w:tc>
      </w:tr>
      <w:tr w:rsidR="0014024C" w14:paraId="18CE5E64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F527C9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7A825B9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60156B2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C67E19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845A86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35B709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4" w:type="dxa"/>
            <w:gridSpan w:val="2"/>
          </w:tcPr>
          <w:p w14:paraId="6516B5E9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5FBD2AF" w14:textId="1748F61F" w:rsidR="0014024C" w:rsidRDefault="0014024C">
            <w:pPr>
              <w:spacing w:after="0"/>
              <w:ind w:left="135"/>
            </w:pPr>
          </w:p>
        </w:tc>
      </w:tr>
      <w:tr w:rsidR="0014024C" w14:paraId="333C5F34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007DB8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087C87A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C6DF14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CF280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63FADE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400099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4" w:type="dxa"/>
            <w:gridSpan w:val="2"/>
          </w:tcPr>
          <w:p w14:paraId="44900379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07D5541" w14:textId="334DA3C1" w:rsidR="0014024C" w:rsidRDefault="0014024C">
            <w:pPr>
              <w:spacing w:after="0"/>
              <w:ind w:left="135"/>
            </w:pPr>
          </w:p>
        </w:tc>
      </w:tr>
      <w:tr w:rsidR="0014024C" w14:paraId="0D5683EB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E1D176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2D175ECD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49CA18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EDCE0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906951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C91D74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4" w:type="dxa"/>
            <w:gridSpan w:val="2"/>
          </w:tcPr>
          <w:p w14:paraId="709C48F0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1FC0B9F" w14:textId="63E2030F" w:rsidR="0014024C" w:rsidRDefault="0014024C">
            <w:pPr>
              <w:spacing w:after="0"/>
              <w:ind w:left="135"/>
            </w:pPr>
          </w:p>
        </w:tc>
      </w:tr>
      <w:tr w:rsidR="0014024C" w14:paraId="6DADD50D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B0F87D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2DDB2929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BC6CC81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A05D1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71EED6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38856F6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4" w:type="dxa"/>
            <w:gridSpan w:val="2"/>
          </w:tcPr>
          <w:p w14:paraId="41D12F14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21012CA" w14:textId="36A70E02" w:rsidR="0014024C" w:rsidRDefault="0014024C">
            <w:pPr>
              <w:spacing w:after="0"/>
              <w:ind w:left="135"/>
            </w:pPr>
          </w:p>
        </w:tc>
      </w:tr>
      <w:tr w:rsidR="0014024C" w14:paraId="52392928" w14:textId="77777777" w:rsidTr="0014024C">
        <w:trPr>
          <w:trHeight w:val="144"/>
          <w:tblCellSpacing w:w="0" w:type="dxa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0D355B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14:paraId="068C79B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627383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9A3F5F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220AF3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AEFD08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4" w:type="dxa"/>
            <w:gridSpan w:val="2"/>
          </w:tcPr>
          <w:p w14:paraId="7880B366" w14:textId="77777777" w:rsidR="0014024C" w:rsidRDefault="0014024C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D201100" w14:textId="1107EFA1" w:rsidR="0014024C" w:rsidRDefault="0014024C">
            <w:pPr>
              <w:spacing w:after="0"/>
              <w:ind w:left="135"/>
            </w:pPr>
          </w:p>
        </w:tc>
      </w:tr>
      <w:tr w:rsidR="0014024C" w14:paraId="662C6CE4" w14:textId="77777777" w:rsidTr="0014024C">
        <w:trPr>
          <w:trHeight w:val="144"/>
          <w:tblCellSpacing w:w="0" w:type="dxa"/>
        </w:trPr>
        <w:tc>
          <w:tcPr>
            <w:tcW w:w="5312" w:type="dxa"/>
            <w:gridSpan w:val="2"/>
            <w:tcMar>
              <w:top w:w="50" w:type="dxa"/>
              <w:left w:w="100" w:type="dxa"/>
            </w:tcMar>
            <w:vAlign w:val="center"/>
          </w:tcPr>
          <w:p w14:paraId="75ECBC9E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60CF87B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A53C90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011046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37" w:type="dxa"/>
            <w:gridSpan w:val="2"/>
          </w:tcPr>
          <w:p w14:paraId="550DA9A8" w14:textId="77777777" w:rsidR="0014024C" w:rsidRDefault="0014024C"/>
        </w:tc>
        <w:tc>
          <w:tcPr>
            <w:tcW w:w="2335" w:type="dxa"/>
            <w:gridSpan w:val="2"/>
            <w:tcMar>
              <w:top w:w="50" w:type="dxa"/>
              <w:left w:w="100" w:type="dxa"/>
            </w:tcMar>
            <w:vAlign w:val="center"/>
          </w:tcPr>
          <w:p w14:paraId="27E3B891" w14:textId="7C6F4DEE" w:rsidR="0014024C" w:rsidRDefault="0014024C"/>
        </w:tc>
      </w:tr>
    </w:tbl>
    <w:p w14:paraId="515A429D" w14:textId="77777777" w:rsidR="009B7007" w:rsidRDefault="009B700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CF19C1E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FBC2B78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98A5D19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F275FFE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17B98AE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9DB0383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EBA6E6F" w14:textId="4D9CF7CB" w:rsidR="009B7007" w:rsidRDefault="00690E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1404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3372"/>
        <w:gridCol w:w="969"/>
        <w:gridCol w:w="1870"/>
        <w:gridCol w:w="1945"/>
        <w:gridCol w:w="1446"/>
        <w:gridCol w:w="688"/>
        <w:gridCol w:w="688"/>
        <w:gridCol w:w="2268"/>
      </w:tblGrid>
      <w:tr w:rsidR="0014024C" w14:paraId="57AEEF63" w14:textId="77777777" w:rsidTr="006115A9">
        <w:trPr>
          <w:trHeight w:val="144"/>
          <w:tblCellSpacing w:w="0" w:type="dxa"/>
        </w:trPr>
        <w:tc>
          <w:tcPr>
            <w:tcW w:w="9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2B534C" w14:textId="77777777" w:rsidR="0014024C" w:rsidRDefault="0014024C" w:rsidP="00140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273C37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42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3DC6E5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0432E2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20CCF6" w14:textId="77777777" w:rsidR="0014024C" w:rsidRDefault="0014024C" w:rsidP="001402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1D2108" w14:textId="77777777" w:rsidR="0014024C" w:rsidRPr="00D50863" w:rsidRDefault="0014024C" w:rsidP="0014024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плану</w:t>
            </w:r>
          </w:p>
          <w:p w14:paraId="68400EB5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224" w:type="dxa"/>
            <w:gridSpan w:val="2"/>
          </w:tcPr>
          <w:p w14:paraId="618928FD" w14:textId="77777777" w:rsidR="0014024C" w:rsidRPr="00D50863" w:rsidRDefault="0014024C" w:rsidP="0014024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факту</w:t>
            </w:r>
          </w:p>
          <w:p w14:paraId="773B1938" w14:textId="77777777" w:rsidR="0014024C" w:rsidRDefault="0014024C" w:rsidP="0014024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3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813487" w14:textId="28845199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C92C23" w14:textId="77777777" w:rsidR="0014024C" w:rsidRDefault="0014024C" w:rsidP="0014024C">
            <w:pPr>
              <w:spacing w:after="0"/>
              <w:ind w:left="135"/>
            </w:pPr>
          </w:p>
        </w:tc>
      </w:tr>
      <w:tr w:rsidR="0014024C" w14:paraId="0B3C1138" w14:textId="77777777" w:rsidTr="006115A9">
        <w:trPr>
          <w:trHeight w:val="144"/>
          <w:tblCellSpacing w:w="0" w:type="dxa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D229D67" w14:textId="77777777" w:rsidR="0014024C" w:rsidRDefault="0014024C" w:rsidP="0014024C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3FD5C98" w14:textId="77777777" w:rsidR="0014024C" w:rsidRDefault="0014024C" w:rsidP="0014024C"/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9D62DE1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AAD179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1895" w:type="dxa"/>
            <w:tcMar>
              <w:top w:w="50" w:type="dxa"/>
              <w:left w:w="100" w:type="dxa"/>
            </w:tcMar>
          </w:tcPr>
          <w:p w14:paraId="4C330CC3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7D6DC7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</w:tcPr>
          <w:p w14:paraId="2FE95C70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8BF2CE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1EE9290" w14:textId="77777777" w:rsidR="0014024C" w:rsidRDefault="0014024C" w:rsidP="0014024C"/>
        </w:tc>
        <w:tc>
          <w:tcPr>
            <w:tcW w:w="0" w:type="auto"/>
            <w:gridSpan w:val="2"/>
          </w:tcPr>
          <w:p w14:paraId="03C04B70" w14:textId="77777777" w:rsidR="0014024C" w:rsidRDefault="0014024C" w:rsidP="0014024C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8799454" w14:textId="314373DA" w:rsidR="0014024C" w:rsidRDefault="0014024C" w:rsidP="0014024C"/>
        </w:tc>
      </w:tr>
      <w:tr w:rsidR="0014024C" w14:paraId="681F1AE0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1A6D356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6AA5D89A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7736A4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C119E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080CAE4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986CC6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4" w:type="dxa"/>
            <w:gridSpan w:val="2"/>
          </w:tcPr>
          <w:p w14:paraId="357695D1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735D94B7" w14:textId="031AC7FB" w:rsidR="0014024C" w:rsidRDefault="0014024C">
            <w:pPr>
              <w:spacing w:after="0"/>
              <w:ind w:left="135"/>
            </w:pPr>
          </w:p>
        </w:tc>
      </w:tr>
      <w:tr w:rsidR="0014024C" w14:paraId="1F95C257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C5700E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00C99B19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14FBC03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AECA63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63B088B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679589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4" w:type="dxa"/>
            <w:gridSpan w:val="2"/>
          </w:tcPr>
          <w:p w14:paraId="37835D19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7848E568" w14:textId="215E3E29" w:rsidR="0014024C" w:rsidRDefault="0014024C">
            <w:pPr>
              <w:spacing w:after="0"/>
              <w:ind w:left="135"/>
            </w:pPr>
          </w:p>
        </w:tc>
      </w:tr>
      <w:tr w:rsidR="0014024C" w14:paraId="47E62EC6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F4D4B5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634F0F62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B0DFBD7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834DC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524ADF9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D71AFE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4" w:type="dxa"/>
            <w:gridSpan w:val="2"/>
          </w:tcPr>
          <w:p w14:paraId="59D9C052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2D76F6C8" w14:textId="45975662" w:rsidR="0014024C" w:rsidRDefault="0014024C">
            <w:pPr>
              <w:spacing w:after="0"/>
              <w:ind w:left="135"/>
            </w:pPr>
          </w:p>
        </w:tc>
      </w:tr>
      <w:tr w:rsidR="0014024C" w14:paraId="72299E76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49D2CC8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7CCBE01A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461316B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FB1A5F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2D38FB9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E191AF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4" w:type="dxa"/>
            <w:gridSpan w:val="2"/>
          </w:tcPr>
          <w:p w14:paraId="403E45FC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242D1FCC" w14:textId="11B3F803" w:rsidR="0014024C" w:rsidRDefault="0014024C">
            <w:pPr>
              <w:spacing w:after="0"/>
              <w:ind w:left="135"/>
            </w:pPr>
          </w:p>
        </w:tc>
      </w:tr>
      <w:tr w:rsidR="0014024C" w14:paraId="2BADD830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1B10E6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408250DF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265517A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F3A6A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154E80F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FB61AB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4" w:type="dxa"/>
            <w:gridSpan w:val="2"/>
          </w:tcPr>
          <w:p w14:paraId="634EACE5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082C6F13" w14:textId="300FA58C" w:rsidR="0014024C" w:rsidRDefault="0014024C">
            <w:pPr>
              <w:spacing w:after="0"/>
              <w:ind w:left="135"/>
            </w:pPr>
          </w:p>
        </w:tc>
      </w:tr>
      <w:tr w:rsidR="0014024C" w14:paraId="5153A5EE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74B6A5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333AD788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36B4D07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676F07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4BF3E6D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6EC79D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4" w:type="dxa"/>
            <w:gridSpan w:val="2"/>
          </w:tcPr>
          <w:p w14:paraId="6125039B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190AE082" w14:textId="5C4BC081" w:rsidR="0014024C" w:rsidRDefault="0014024C">
            <w:pPr>
              <w:spacing w:after="0"/>
              <w:ind w:left="135"/>
            </w:pPr>
          </w:p>
        </w:tc>
      </w:tr>
      <w:tr w:rsidR="0014024C" w14:paraId="7D11A8F3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111178F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665AB64E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110C3F9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3B080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62B046A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F92E7B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4" w:type="dxa"/>
            <w:gridSpan w:val="2"/>
          </w:tcPr>
          <w:p w14:paraId="2B1843B3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61CFD455" w14:textId="64083CFB" w:rsidR="0014024C" w:rsidRDefault="0014024C">
            <w:pPr>
              <w:spacing w:after="0"/>
              <w:ind w:left="135"/>
            </w:pPr>
          </w:p>
        </w:tc>
      </w:tr>
      <w:tr w:rsidR="0014024C" w14:paraId="1792DFBC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98B7DF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676B7691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0B087B9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F537F0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13CF99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B3F419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4" w:type="dxa"/>
            <w:gridSpan w:val="2"/>
          </w:tcPr>
          <w:p w14:paraId="1550539B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14C2FDE4" w14:textId="5CE9EDB0" w:rsidR="0014024C" w:rsidRDefault="0014024C">
            <w:pPr>
              <w:spacing w:after="0"/>
              <w:ind w:left="135"/>
            </w:pPr>
          </w:p>
        </w:tc>
      </w:tr>
      <w:tr w:rsidR="0014024C" w14:paraId="2454D17B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89DE2D8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5C14777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«Где мы живём?»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838324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EE898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601F5D9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E56E16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4" w:type="dxa"/>
            <w:gridSpan w:val="2"/>
          </w:tcPr>
          <w:p w14:paraId="418202EB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5612A51B" w14:textId="45A40C8B" w:rsidR="0014024C" w:rsidRDefault="0014024C">
            <w:pPr>
              <w:spacing w:after="0"/>
              <w:ind w:left="135"/>
            </w:pPr>
          </w:p>
        </w:tc>
      </w:tr>
      <w:tr w:rsidR="0014024C" w14:paraId="052DE2C7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4F518E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29C918C1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2C77ED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A5A49C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54CC8C2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62913C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4" w:type="dxa"/>
            <w:gridSpan w:val="2"/>
          </w:tcPr>
          <w:p w14:paraId="057F353A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30E96755" w14:textId="33B6C3B8" w:rsidR="0014024C" w:rsidRDefault="0014024C">
            <w:pPr>
              <w:spacing w:after="0"/>
              <w:ind w:left="135"/>
            </w:pPr>
          </w:p>
        </w:tc>
      </w:tr>
      <w:tr w:rsidR="0014024C" w14:paraId="02CCC889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C6196E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56E7E97F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9F5A074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F194A8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084CBBF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2D4B38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4" w:type="dxa"/>
            <w:gridSpan w:val="2"/>
          </w:tcPr>
          <w:p w14:paraId="63340F60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34F70021" w14:textId="7C299B34" w:rsidR="0014024C" w:rsidRDefault="0014024C">
            <w:pPr>
              <w:spacing w:after="0"/>
              <w:ind w:left="135"/>
            </w:pPr>
          </w:p>
        </w:tc>
      </w:tr>
      <w:tr w:rsidR="0014024C" w14:paraId="0C8A1109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535F26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01A05F71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07A2140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5A491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6AB3595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D782EC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4" w:type="dxa"/>
            <w:gridSpan w:val="2"/>
          </w:tcPr>
          <w:p w14:paraId="07939B5B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06A895DE" w14:textId="5F3ECEE2" w:rsidR="0014024C" w:rsidRDefault="0014024C">
            <w:pPr>
              <w:spacing w:after="0"/>
              <w:ind w:left="135"/>
            </w:pPr>
          </w:p>
        </w:tc>
      </w:tr>
      <w:tr w:rsidR="0014024C" w14:paraId="2B069F63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7BC404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7BFA3ACE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9AEE353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553D5F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0C447DB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A986BB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4" w:type="dxa"/>
            <w:gridSpan w:val="2"/>
          </w:tcPr>
          <w:p w14:paraId="6F84F686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04682957" w14:textId="44BBB113" w:rsidR="0014024C" w:rsidRDefault="0014024C">
            <w:pPr>
              <w:spacing w:after="0"/>
              <w:ind w:left="135"/>
            </w:pPr>
          </w:p>
        </w:tc>
      </w:tr>
      <w:tr w:rsidR="0014024C" w14:paraId="10816B1E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81D55F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58776C4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88286B5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76CB8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626C05E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52AC69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4" w:type="dxa"/>
            <w:gridSpan w:val="2"/>
          </w:tcPr>
          <w:p w14:paraId="1EFDBE94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35120CCA" w14:textId="5AF25D9A" w:rsidR="0014024C" w:rsidRDefault="0014024C">
            <w:pPr>
              <w:spacing w:after="0"/>
              <w:ind w:left="135"/>
            </w:pPr>
          </w:p>
        </w:tc>
      </w:tr>
      <w:tr w:rsidR="0014024C" w14:paraId="4583C6A1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FF7072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52DB732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7DCD01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D28F6E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2794B3E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EC5FFA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4" w:type="dxa"/>
            <w:gridSpan w:val="2"/>
          </w:tcPr>
          <w:p w14:paraId="148D7A52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5CEE857C" w14:textId="0785013F" w:rsidR="0014024C" w:rsidRDefault="0014024C">
            <w:pPr>
              <w:spacing w:after="0"/>
              <w:ind w:left="135"/>
            </w:pPr>
          </w:p>
        </w:tc>
      </w:tr>
      <w:tr w:rsidR="0014024C" w14:paraId="4A0E70CA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B67ED7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0D0F0744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496855C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86E31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6AC33DA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F20139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4" w:type="dxa"/>
            <w:gridSpan w:val="2"/>
          </w:tcPr>
          <w:p w14:paraId="48F8E62C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6C9C7A58" w14:textId="129A6A9E" w:rsidR="0014024C" w:rsidRDefault="0014024C">
            <w:pPr>
              <w:spacing w:after="0"/>
              <w:ind w:left="135"/>
            </w:pPr>
          </w:p>
        </w:tc>
      </w:tr>
      <w:tr w:rsidR="0014024C" w14:paraId="0B2B2DED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709C1B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3C5A26A8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989E14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956B3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243EFCD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F759D9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4" w:type="dxa"/>
            <w:gridSpan w:val="2"/>
          </w:tcPr>
          <w:p w14:paraId="79F841EF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7E2C7902" w14:textId="0FA2F75C" w:rsidR="0014024C" w:rsidRDefault="0014024C">
            <w:pPr>
              <w:spacing w:after="0"/>
              <w:ind w:left="135"/>
            </w:pPr>
          </w:p>
        </w:tc>
      </w:tr>
      <w:tr w:rsidR="0014024C" w14:paraId="48BA5F29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128D9BA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5D9995E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819CF1C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12B447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3EEFE5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29F6F3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4" w:type="dxa"/>
            <w:gridSpan w:val="2"/>
          </w:tcPr>
          <w:p w14:paraId="4672ABCF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697BAD75" w14:textId="440672E6" w:rsidR="0014024C" w:rsidRDefault="0014024C">
            <w:pPr>
              <w:spacing w:after="0"/>
              <w:ind w:left="135"/>
            </w:pPr>
          </w:p>
        </w:tc>
      </w:tr>
      <w:tr w:rsidR="0014024C" w14:paraId="1795BA56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0E172D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53FED4B4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232E53D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5914BE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521A72D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BB3FD8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4" w:type="dxa"/>
            <w:gridSpan w:val="2"/>
          </w:tcPr>
          <w:p w14:paraId="0A6836EC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23127EC3" w14:textId="3835FE44" w:rsidR="0014024C" w:rsidRDefault="0014024C">
            <w:pPr>
              <w:spacing w:after="0"/>
              <w:ind w:left="135"/>
            </w:pPr>
          </w:p>
        </w:tc>
      </w:tr>
      <w:tr w:rsidR="0014024C" w14:paraId="7BE7B79F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61A314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15E09DC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хвойные. Сравнение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лиственных и хвойных деревьев: общее и различия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51184E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237E4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28B17CF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C1492C2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4" w:type="dxa"/>
            <w:gridSpan w:val="2"/>
          </w:tcPr>
          <w:p w14:paraId="01D5F268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7C4EF3B1" w14:textId="5B0FA265" w:rsidR="0014024C" w:rsidRDefault="0014024C">
            <w:pPr>
              <w:spacing w:after="0"/>
              <w:ind w:left="135"/>
            </w:pPr>
          </w:p>
        </w:tc>
      </w:tr>
      <w:tr w:rsidR="0014024C" w14:paraId="6ED1E4C1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37C456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517E3C08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2D1D5AC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6FF0E5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1D6C86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7D2B6F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4" w:type="dxa"/>
            <w:gridSpan w:val="2"/>
          </w:tcPr>
          <w:p w14:paraId="1BE644FD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09C1E744" w14:textId="07C140F9" w:rsidR="0014024C" w:rsidRDefault="0014024C">
            <w:pPr>
              <w:spacing w:after="0"/>
              <w:ind w:left="135"/>
            </w:pPr>
          </w:p>
        </w:tc>
      </w:tr>
      <w:tr w:rsidR="0014024C" w14:paraId="1E76FD71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541C42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470E4EA7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AEC31A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239134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02A6700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6257EF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4" w:type="dxa"/>
            <w:gridSpan w:val="2"/>
          </w:tcPr>
          <w:p w14:paraId="23643D52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27846DDA" w14:textId="6BF14EAD" w:rsidR="0014024C" w:rsidRDefault="0014024C">
            <w:pPr>
              <w:spacing w:after="0"/>
              <w:ind w:left="135"/>
            </w:pPr>
          </w:p>
        </w:tc>
      </w:tr>
      <w:tr w:rsidR="0014024C" w14:paraId="3A92C608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55E5A93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6698D880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0B69193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6FB7D8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90BAF0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046C3F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4" w:type="dxa"/>
            <w:gridSpan w:val="2"/>
          </w:tcPr>
          <w:p w14:paraId="78BA763F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05D79599" w14:textId="57913566" w:rsidR="0014024C" w:rsidRDefault="0014024C">
            <w:pPr>
              <w:spacing w:after="0"/>
              <w:ind w:left="135"/>
            </w:pPr>
          </w:p>
        </w:tc>
      </w:tr>
      <w:tr w:rsidR="0014024C" w14:paraId="6B860B24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BC3E44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1518E9DC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7D058A3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EE55C8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101A7AF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2EAF3E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4" w:type="dxa"/>
            <w:gridSpan w:val="2"/>
          </w:tcPr>
          <w:p w14:paraId="462B63F6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6A9B868F" w14:textId="24575A2E" w:rsidR="0014024C" w:rsidRDefault="0014024C">
            <w:pPr>
              <w:spacing w:after="0"/>
              <w:ind w:left="135"/>
            </w:pPr>
          </w:p>
        </w:tc>
      </w:tr>
      <w:tr w:rsidR="0014024C" w14:paraId="18675D00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1066533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40928D64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147023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C2C6CA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F51A58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A48EC5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4" w:type="dxa"/>
            <w:gridSpan w:val="2"/>
          </w:tcPr>
          <w:p w14:paraId="5C0586F3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1AA072F8" w14:textId="09A6B8A0" w:rsidR="0014024C" w:rsidRDefault="0014024C">
            <w:pPr>
              <w:spacing w:after="0"/>
              <w:ind w:left="135"/>
            </w:pPr>
          </w:p>
        </w:tc>
      </w:tr>
      <w:tr w:rsidR="0014024C" w14:paraId="32ECB16D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506798B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315AD53D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и пресмыкающиеся.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4B34B72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62166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67032E6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01851A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4" w:type="dxa"/>
            <w:gridSpan w:val="2"/>
          </w:tcPr>
          <w:p w14:paraId="1AA696D3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40024A64" w14:textId="5B16F44A" w:rsidR="0014024C" w:rsidRDefault="0014024C">
            <w:pPr>
              <w:spacing w:after="0"/>
              <w:ind w:left="135"/>
            </w:pPr>
          </w:p>
        </w:tc>
      </w:tr>
      <w:tr w:rsidR="0014024C" w14:paraId="38BE05AB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D5F749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1207D3F1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15A824A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845448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461A06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052F78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4" w:type="dxa"/>
            <w:gridSpan w:val="2"/>
          </w:tcPr>
          <w:p w14:paraId="61267C11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29EE5EF7" w14:textId="03F4CB43" w:rsidR="0014024C" w:rsidRDefault="0014024C">
            <w:pPr>
              <w:spacing w:after="0"/>
              <w:ind w:left="135"/>
            </w:pPr>
          </w:p>
        </w:tc>
      </w:tr>
      <w:tr w:rsidR="0014024C" w14:paraId="4EDF987D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CEC461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3F49B97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A5C2335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BBF651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4896367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5B35608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4" w:type="dxa"/>
            <w:gridSpan w:val="2"/>
          </w:tcPr>
          <w:p w14:paraId="6D61B710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0BF8479A" w14:textId="1C7270E5" w:rsidR="0014024C" w:rsidRDefault="0014024C">
            <w:pPr>
              <w:spacing w:after="0"/>
              <w:ind w:left="135"/>
            </w:pPr>
          </w:p>
        </w:tc>
      </w:tr>
      <w:tr w:rsidR="0014024C" w14:paraId="6DEE35C8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2E9E06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1153C0D1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518D84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2E318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482DD23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0E581B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4" w:type="dxa"/>
            <w:gridSpan w:val="2"/>
          </w:tcPr>
          <w:p w14:paraId="454FE2C9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1FADE9C7" w14:textId="58B8D1A7" w:rsidR="0014024C" w:rsidRDefault="0014024C">
            <w:pPr>
              <w:spacing w:after="0"/>
              <w:ind w:left="135"/>
            </w:pPr>
          </w:p>
        </w:tc>
      </w:tr>
      <w:tr w:rsidR="0014024C" w14:paraId="3A1FE6F5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692263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0FD1608E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E71E71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2BC91A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72CF4E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2BC536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4" w:type="dxa"/>
            <w:gridSpan w:val="2"/>
          </w:tcPr>
          <w:p w14:paraId="60515AE4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1DD97310" w14:textId="24BC212C" w:rsidR="0014024C" w:rsidRDefault="0014024C">
            <w:pPr>
              <w:spacing w:after="0"/>
              <w:ind w:left="135"/>
            </w:pPr>
          </w:p>
        </w:tc>
      </w:tr>
      <w:tr w:rsidR="0014024C" w14:paraId="5A27ACC8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4EC1D0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2123193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A8C4F3D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C8D0B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59FB07F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E6D7DA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25.12.2025 </w:t>
            </w:r>
          </w:p>
        </w:tc>
        <w:tc>
          <w:tcPr>
            <w:tcW w:w="224" w:type="dxa"/>
            <w:gridSpan w:val="2"/>
          </w:tcPr>
          <w:p w14:paraId="4DD950A0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1979365F" w14:textId="2C18C8BA" w:rsidR="0014024C" w:rsidRDefault="0014024C">
            <w:pPr>
              <w:spacing w:after="0"/>
              <w:ind w:left="135"/>
            </w:pPr>
          </w:p>
        </w:tc>
      </w:tr>
      <w:tr w:rsidR="0014024C" w14:paraId="1DD27773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F1C5F6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3E85D29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EEC6CE1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19C9E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5B639EC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7CEF57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4" w:type="dxa"/>
            <w:gridSpan w:val="2"/>
          </w:tcPr>
          <w:p w14:paraId="2F26E5CF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79AA858D" w14:textId="24F6E7CA" w:rsidR="0014024C" w:rsidRDefault="0014024C">
            <w:pPr>
              <w:spacing w:after="0"/>
              <w:ind w:left="135"/>
            </w:pPr>
          </w:p>
        </w:tc>
      </w:tr>
      <w:tr w:rsidR="0014024C" w14:paraId="3B3258D9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E3D28C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7B5153DE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A0B711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FE92E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7856015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67DDED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4" w:type="dxa"/>
            <w:gridSpan w:val="2"/>
          </w:tcPr>
          <w:p w14:paraId="11E1A1C5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75D9AF98" w14:textId="024AFD3C" w:rsidR="0014024C" w:rsidRDefault="0014024C">
            <w:pPr>
              <w:spacing w:after="0"/>
              <w:ind w:left="135"/>
            </w:pPr>
          </w:p>
        </w:tc>
      </w:tr>
      <w:tr w:rsidR="0014024C" w14:paraId="7D7E3EDE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158755C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03F257B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31B9F3D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5B88A8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23A72CB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F6A765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4" w:type="dxa"/>
            <w:gridSpan w:val="2"/>
          </w:tcPr>
          <w:p w14:paraId="7A97CFE7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124BB57D" w14:textId="1807B42D" w:rsidR="0014024C" w:rsidRDefault="0014024C">
            <w:pPr>
              <w:spacing w:after="0"/>
              <w:ind w:left="135"/>
            </w:pPr>
          </w:p>
        </w:tc>
      </w:tr>
      <w:tr w:rsidR="0014024C" w14:paraId="3CDCB50B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F3ECF4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57A27763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«Человек и природа»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ECAEB6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9B5B17A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6A664DB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1C1433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4" w:type="dxa"/>
            <w:gridSpan w:val="2"/>
          </w:tcPr>
          <w:p w14:paraId="4F9A8941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1E3D9DD5" w14:textId="2D0FBB8B" w:rsidR="0014024C" w:rsidRDefault="0014024C">
            <w:pPr>
              <w:spacing w:after="0"/>
              <w:ind w:left="135"/>
            </w:pPr>
          </w:p>
        </w:tc>
      </w:tr>
      <w:tr w:rsidR="0014024C" w14:paraId="4AD85C7B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A1A377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5ACED394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B97BEA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79664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2756982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018C80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4" w:type="dxa"/>
            <w:gridSpan w:val="2"/>
          </w:tcPr>
          <w:p w14:paraId="1BD5B8B4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11BE4136" w14:textId="76906092" w:rsidR="0014024C" w:rsidRDefault="0014024C">
            <w:pPr>
              <w:spacing w:after="0"/>
              <w:ind w:left="135"/>
            </w:pPr>
          </w:p>
        </w:tc>
      </w:tr>
      <w:tr w:rsidR="0014024C" w14:paraId="701158ED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960A66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3BDDE2AA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A4D74A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8808C1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168B70B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E705AA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4" w:type="dxa"/>
            <w:gridSpan w:val="2"/>
          </w:tcPr>
          <w:p w14:paraId="483DC4E3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37526C4B" w14:textId="711B8803" w:rsidR="0014024C" w:rsidRDefault="0014024C">
            <w:pPr>
              <w:spacing w:after="0"/>
              <w:ind w:left="135"/>
            </w:pPr>
          </w:p>
        </w:tc>
      </w:tr>
      <w:tr w:rsidR="0014024C" w14:paraId="0001795E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48D7A9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22A44A9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3CF7AD9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9A89C7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74866B1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3C6917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4" w:type="dxa"/>
            <w:gridSpan w:val="2"/>
          </w:tcPr>
          <w:p w14:paraId="01036C75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53C67849" w14:textId="04B72497" w:rsidR="0014024C" w:rsidRDefault="0014024C">
            <w:pPr>
              <w:spacing w:after="0"/>
              <w:ind w:left="135"/>
            </w:pPr>
          </w:p>
        </w:tc>
      </w:tr>
      <w:tr w:rsidR="0014024C" w14:paraId="79312DE8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5399AD6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499DAF8B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1644382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7EAE2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1CEC563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1B4C82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03.02.2026 </w:t>
            </w:r>
          </w:p>
        </w:tc>
        <w:tc>
          <w:tcPr>
            <w:tcW w:w="224" w:type="dxa"/>
            <w:gridSpan w:val="2"/>
          </w:tcPr>
          <w:p w14:paraId="5713F899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7F6FA59B" w14:textId="7B646F6F" w:rsidR="0014024C" w:rsidRDefault="0014024C">
            <w:pPr>
              <w:spacing w:after="0"/>
              <w:ind w:left="135"/>
            </w:pPr>
          </w:p>
        </w:tc>
      </w:tr>
      <w:tr w:rsidR="0014024C" w14:paraId="40F8B3BB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EBB0E3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191C8A2E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6EDBD7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98B0F6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06DB5FE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8FAE73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4" w:type="dxa"/>
            <w:gridSpan w:val="2"/>
          </w:tcPr>
          <w:p w14:paraId="6E7FA078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3C8477E7" w14:textId="3434F3F4" w:rsidR="0014024C" w:rsidRDefault="0014024C">
            <w:pPr>
              <w:spacing w:after="0"/>
              <w:ind w:left="135"/>
            </w:pPr>
          </w:p>
        </w:tc>
      </w:tr>
      <w:tr w:rsidR="0014024C" w14:paraId="6FB6F5B1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013EC78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376381C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F765C06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AB53CE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15ED506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C31DF4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4" w:type="dxa"/>
            <w:gridSpan w:val="2"/>
          </w:tcPr>
          <w:p w14:paraId="6773D057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304F5D31" w14:textId="313C0AB7" w:rsidR="0014024C" w:rsidRDefault="0014024C">
            <w:pPr>
              <w:spacing w:after="0"/>
              <w:ind w:left="135"/>
            </w:pPr>
          </w:p>
        </w:tc>
      </w:tr>
      <w:tr w:rsidR="0014024C" w14:paraId="4AAC66DA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58FC7FC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69BF1EDA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40F936B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97643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7EED2F0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C31381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4" w:type="dxa"/>
            <w:gridSpan w:val="2"/>
          </w:tcPr>
          <w:p w14:paraId="3984223F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3740C403" w14:textId="610C8CD8" w:rsidR="0014024C" w:rsidRDefault="0014024C">
            <w:pPr>
              <w:spacing w:after="0"/>
              <w:ind w:left="135"/>
            </w:pPr>
          </w:p>
        </w:tc>
      </w:tr>
      <w:tr w:rsidR="0014024C" w14:paraId="5FDB91CE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52F2A92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424F8BCA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0B2A9B1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248E9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527F25E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2DDD53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4" w:type="dxa"/>
            <w:gridSpan w:val="2"/>
          </w:tcPr>
          <w:p w14:paraId="52A0C190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4348EDE7" w14:textId="1D229452" w:rsidR="0014024C" w:rsidRDefault="0014024C">
            <w:pPr>
              <w:spacing w:after="0"/>
              <w:ind w:left="135"/>
            </w:pPr>
          </w:p>
        </w:tc>
      </w:tr>
      <w:tr w:rsidR="0014024C" w14:paraId="1FCDEF8D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575725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05B039AB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4A1023A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DF523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7563194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5CE4D5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19.02.2026 </w:t>
            </w:r>
          </w:p>
        </w:tc>
        <w:tc>
          <w:tcPr>
            <w:tcW w:w="224" w:type="dxa"/>
            <w:gridSpan w:val="2"/>
          </w:tcPr>
          <w:p w14:paraId="239126D4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067A6052" w14:textId="7C2E9EDB" w:rsidR="0014024C" w:rsidRDefault="0014024C">
            <w:pPr>
              <w:spacing w:after="0"/>
              <w:ind w:left="135"/>
            </w:pPr>
          </w:p>
        </w:tc>
      </w:tr>
      <w:tr w:rsidR="0014024C" w14:paraId="05AFA324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A6BABD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4FAB6896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DD81F66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739953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271F823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ED2E971" w14:textId="77777777" w:rsidR="0014024C" w:rsidRDefault="0014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24.02.2026</w:t>
            </w:r>
          </w:p>
        </w:tc>
        <w:tc>
          <w:tcPr>
            <w:tcW w:w="224" w:type="dxa"/>
            <w:gridSpan w:val="2"/>
          </w:tcPr>
          <w:p w14:paraId="085AB090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7C528B1C" w14:textId="128B62D1" w:rsidR="0014024C" w:rsidRDefault="0014024C">
            <w:pPr>
              <w:spacing w:after="0"/>
              <w:ind w:left="135"/>
            </w:pPr>
          </w:p>
        </w:tc>
      </w:tr>
      <w:tr w:rsidR="0014024C" w14:paraId="3FAF7123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E125A3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611AF9E4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2F195D7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0E362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6140DA0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FF9002F" w14:textId="77777777" w:rsidR="0014024C" w:rsidRDefault="0014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26.02.2026</w:t>
            </w:r>
          </w:p>
        </w:tc>
        <w:tc>
          <w:tcPr>
            <w:tcW w:w="224" w:type="dxa"/>
            <w:gridSpan w:val="2"/>
          </w:tcPr>
          <w:p w14:paraId="628078B4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5E88C30B" w14:textId="1A34467A" w:rsidR="0014024C" w:rsidRDefault="0014024C">
            <w:pPr>
              <w:spacing w:after="0"/>
              <w:ind w:left="135"/>
            </w:pPr>
          </w:p>
        </w:tc>
      </w:tr>
      <w:tr w:rsidR="0014024C" w14:paraId="74FADB6A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894140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73D0E884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07514F4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6B1980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6211D2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F68434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4" w:type="dxa"/>
            <w:gridSpan w:val="2"/>
          </w:tcPr>
          <w:p w14:paraId="1EB38A4A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4DE8BF2C" w14:textId="75A38F0B" w:rsidR="0014024C" w:rsidRDefault="0014024C">
            <w:pPr>
              <w:spacing w:after="0"/>
              <w:ind w:left="135"/>
            </w:pPr>
          </w:p>
        </w:tc>
      </w:tr>
      <w:tr w:rsidR="0014024C" w14:paraId="03D03AB9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56C068F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2E86D41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5828D4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C73D03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0207908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73FFD2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4" w:type="dxa"/>
            <w:gridSpan w:val="2"/>
          </w:tcPr>
          <w:p w14:paraId="1C432CAD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6CE0B6C3" w14:textId="68CD04EF" w:rsidR="0014024C" w:rsidRDefault="0014024C">
            <w:pPr>
              <w:spacing w:after="0"/>
              <w:ind w:left="135"/>
            </w:pPr>
          </w:p>
        </w:tc>
      </w:tr>
      <w:tr w:rsidR="0014024C" w14:paraId="112D0F01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66983A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78EB88B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EE8840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91F1A7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79478AD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8A74A9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4" w:type="dxa"/>
            <w:gridSpan w:val="2"/>
          </w:tcPr>
          <w:p w14:paraId="54707BE7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54E5DBC6" w14:textId="5815B93F" w:rsidR="0014024C" w:rsidRDefault="0014024C">
            <w:pPr>
              <w:spacing w:after="0"/>
              <w:ind w:left="135"/>
            </w:pPr>
          </w:p>
        </w:tc>
      </w:tr>
      <w:tr w:rsidR="0014024C" w14:paraId="0476EDE4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8A5453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475C72F8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компьютером: посадка, время отдыха, обязательность отдыха и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0B36BD6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3CBF1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B7CBB9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B35539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4" w:type="dxa"/>
            <w:gridSpan w:val="2"/>
          </w:tcPr>
          <w:p w14:paraId="26340F7E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07D4A97E" w14:textId="7A4E3AD6" w:rsidR="0014024C" w:rsidRDefault="0014024C">
            <w:pPr>
              <w:spacing w:after="0"/>
              <w:ind w:left="135"/>
            </w:pPr>
          </w:p>
        </w:tc>
      </w:tr>
      <w:tr w:rsidR="0014024C" w14:paraId="6AD5069D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190F04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105E092B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2926D66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67B8D1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0CDF82B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5A5B60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4" w:type="dxa"/>
            <w:gridSpan w:val="2"/>
          </w:tcPr>
          <w:p w14:paraId="45CB4379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714478A3" w14:textId="3643100B" w:rsidR="0014024C" w:rsidRDefault="0014024C">
            <w:pPr>
              <w:spacing w:after="0"/>
              <w:ind w:left="135"/>
            </w:pPr>
          </w:p>
        </w:tc>
      </w:tr>
      <w:tr w:rsidR="0014024C" w14:paraId="723F6CCE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96BA98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02544B1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6D13BB1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EBF80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1E97FA2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76414B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4" w:type="dxa"/>
            <w:gridSpan w:val="2"/>
          </w:tcPr>
          <w:p w14:paraId="67AEF9F0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657C7272" w14:textId="21E84BC1" w:rsidR="0014024C" w:rsidRDefault="0014024C">
            <w:pPr>
              <w:spacing w:after="0"/>
              <w:ind w:left="135"/>
            </w:pPr>
          </w:p>
        </w:tc>
      </w:tr>
      <w:tr w:rsidR="0014024C" w14:paraId="7394C7D7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63E228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18BF9373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88866A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D750F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2649D8F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A154F4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4" w:type="dxa"/>
            <w:gridSpan w:val="2"/>
          </w:tcPr>
          <w:p w14:paraId="1884C687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1E8F1E94" w14:textId="3EB74953" w:rsidR="0014024C" w:rsidRDefault="0014024C">
            <w:pPr>
              <w:spacing w:after="0"/>
              <w:ind w:left="135"/>
            </w:pPr>
          </w:p>
        </w:tc>
      </w:tr>
      <w:tr w:rsidR="0014024C" w14:paraId="2657111C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DC3662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3C3311D4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E3FD12E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148790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1458A91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85A8D4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4" w:type="dxa"/>
            <w:gridSpan w:val="2"/>
          </w:tcPr>
          <w:p w14:paraId="5B59DAA8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34EA94B1" w14:textId="38C0E68F" w:rsidR="0014024C" w:rsidRDefault="0014024C">
            <w:pPr>
              <w:spacing w:after="0"/>
              <w:ind w:left="135"/>
            </w:pPr>
          </w:p>
        </w:tc>
      </w:tr>
      <w:tr w:rsidR="0014024C" w14:paraId="1A152153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5382B9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06ED70EA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E117CE0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FF07C3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27DAE1FD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31C78B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4" w:type="dxa"/>
            <w:gridSpan w:val="2"/>
          </w:tcPr>
          <w:p w14:paraId="55CA6D5E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46508542" w14:textId="21264FA7" w:rsidR="0014024C" w:rsidRDefault="0014024C">
            <w:pPr>
              <w:spacing w:after="0"/>
              <w:ind w:left="135"/>
            </w:pPr>
          </w:p>
        </w:tc>
      </w:tr>
      <w:tr w:rsidR="0014024C" w14:paraId="17B28614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7AC39A8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652CA6F7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D0E2FC3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4B4A7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7774B688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38B708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4" w:type="dxa"/>
            <w:gridSpan w:val="2"/>
          </w:tcPr>
          <w:p w14:paraId="16C6CD99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27698F7D" w14:textId="51D295B9" w:rsidR="0014024C" w:rsidRDefault="0014024C">
            <w:pPr>
              <w:spacing w:after="0"/>
              <w:ind w:left="135"/>
            </w:pPr>
          </w:p>
        </w:tc>
      </w:tr>
      <w:tr w:rsidR="0014024C" w14:paraId="54026C89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6CE74A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295EC84C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436CEF9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AEE53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119D83F9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2DC920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4" w:type="dxa"/>
            <w:gridSpan w:val="2"/>
          </w:tcPr>
          <w:p w14:paraId="5F83D303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42DA83E3" w14:textId="63CA35EE" w:rsidR="0014024C" w:rsidRDefault="0014024C">
            <w:pPr>
              <w:spacing w:after="0"/>
              <w:ind w:left="135"/>
            </w:pPr>
          </w:p>
        </w:tc>
      </w:tr>
      <w:tr w:rsidR="0014024C" w14:paraId="6E395421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C0AB22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4160D7E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B47CE6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C6073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640F422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86A0AC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4" w:type="dxa"/>
            <w:gridSpan w:val="2"/>
          </w:tcPr>
          <w:p w14:paraId="26BD0153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572CD6CD" w14:textId="5F42F4FA" w:rsidR="0014024C" w:rsidRDefault="0014024C">
            <w:pPr>
              <w:spacing w:after="0"/>
              <w:ind w:left="135"/>
            </w:pPr>
          </w:p>
        </w:tc>
      </w:tr>
      <w:tr w:rsidR="0014024C" w14:paraId="0D404E95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85D782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24D6C430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E31275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C061B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5571B37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5FFFF4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4" w:type="dxa"/>
            <w:gridSpan w:val="2"/>
          </w:tcPr>
          <w:p w14:paraId="64645216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48F229F4" w14:textId="3BE89336" w:rsidR="0014024C" w:rsidRDefault="0014024C">
            <w:pPr>
              <w:spacing w:after="0"/>
              <w:ind w:left="135"/>
            </w:pPr>
          </w:p>
        </w:tc>
      </w:tr>
      <w:tr w:rsidR="0014024C" w14:paraId="315B061D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71374E8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4078CCC3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5541EA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28768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265924E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4E9099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4" w:type="dxa"/>
            <w:gridSpan w:val="2"/>
          </w:tcPr>
          <w:p w14:paraId="68D63907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3B2263CA" w14:textId="77ADFD2A" w:rsidR="0014024C" w:rsidRDefault="0014024C">
            <w:pPr>
              <w:spacing w:after="0"/>
              <w:ind w:left="135"/>
            </w:pPr>
          </w:p>
        </w:tc>
      </w:tr>
      <w:tr w:rsidR="0014024C" w14:paraId="7DDFD7BC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C06563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6A252622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E34D71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C2D81E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8DD32E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8F6229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4" w:type="dxa"/>
            <w:gridSpan w:val="2"/>
          </w:tcPr>
          <w:p w14:paraId="039016DB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359A5C9E" w14:textId="7D56BCA6" w:rsidR="0014024C" w:rsidRDefault="0014024C">
            <w:pPr>
              <w:spacing w:after="0"/>
              <w:ind w:left="135"/>
            </w:pPr>
          </w:p>
        </w:tc>
      </w:tr>
      <w:tr w:rsidR="0014024C" w14:paraId="0E3A864B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F644C4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15CFC2F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E77893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AD917F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6579560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AE5B7E2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4" w:type="dxa"/>
            <w:gridSpan w:val="2"/>
          </w:tcPr>
          <w:p w14:paraId="5469AE48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59CC5089" w14:textId="49C98E6C" w:rsidR="0014024C" w:rsidRDefault="0014024C">
            <w:pPr>
              <w:spacing w:after="0"/>
              <w:ind w:left="135"/>
            </w:pPr>
          </w:p>
        </w:tc>
      </w:tr>
      <w:tr w:rsidR="0014024C" w14:paraId="2071DAA5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63E9BA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5AE6162E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7EDCBA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8ABE4C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45743E7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78E5B5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4" w:type="dxa"/>
            <w:gridSpan w:val="2"/>
          </w:tcPr>
          <w:p w14:paraId="17367199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4B51E959" w14:textId="754FF351" w:rsidR="0014024C" w:rsidRDefault="0014024C">
            <w:pPr>
              <w:spacing w:after="0"/>
              <w:ind w:left="135"/>
            </w:pPr>
          </w:p>
        </w:tc>
      </w:tr>
      <w:tr w:rsidR="0014024C" w14:paraId="44487C56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ADDA13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337E9A71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AF7A44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965758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45BB2E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CEB64D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4" w:type="dxa"/>
            <w:gridSpan w:val="2"/>
          </w:tcPr>
          <w:p w14:paraId="7EFA9A1D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2D878D67" w14:textId="1EB0C823" w:rsidR="0014024C" w:rsidRDefault="0014024C">
            <w:pPr>
              <w:spacing w:after="0"/>
              <w:ind w:left="135"/>
            </w:pPr>
          </w:p>
        </w:tc>
      </w:tr>
      <w:tr w:rsidR="0014024C" w14:paraId="56744D6C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BD6D9D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6C70DF54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13496D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98CBE8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47753E5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7E67E6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4" w:type="dxa"/>
            <w:gridSpan w:val="2"/>
          </w:tcPr>
          <w:p w14:paraId="1DB66088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608B2E19" w14:textId="6EF73B99" w:rsidR="0014024C" w:rsidRDefault="0014024C">
            <w:pPr>
              <w:spacing w:after="0"/>
              <w:ind w:left="135"/>
            </w:pPr>
          </w:p>
        </w:tc>
      </w:tr>
      <w:tr w:rsidR="0014024C" w14:paraId="691E66AB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6CB07F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75FE7A5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итогам 2 класса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EA8E22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FF8DDFD" w14:textId="77777777" w:rsidR="0014024C" w:rsidRDefault="001402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9691B5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04B7A5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4" w:type="dxa"/>
            <w:gridSpan w:val="2"/>
          </w:tcPr>
          <w:p w14:paraId="7D3E5A17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3AA1B80C" w14:textId="78A2164C" w:rsidR="0014024C" w:rsidRDefault="0014024C">
            <w:pPr>
              <w:spacing w:after="0"/>
              <w:ind w:left="135"/>
            </w:pPr>
          </w:p>
        </w:tc>
      </w:tr>
      <w:tr w:rsidR="0014024C" w14:paraId="6F7F2DEC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E55A4C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46A06840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2CC2AEE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97B17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7F802D9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3621AB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4" w:type="dxa"/>
            <w:gridSpan w:val="2"/>
          </w:tcPr>
          <w:p w14:paraId="65E14E85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15A82AD0" w14:textId="5C13278E" w:rsidR="0014024C" w:rsidRDefault="0014024C">
            <w:pPr>
              <w:spacing w:after="0"/>
              <w:ind w:left="135"/>
            </w:pPr>
          </w:p>
        </w:tc>
      </w:tr>
      <w:tr w:rsidR="0014024C" w14:paraId="20532428" w14:textId="77777777" w:rsidTr="006115A9">
        <w:trPr>
          <w:trHeight w:val="144"/>
          <w:tblCellSpacing w:w="0" w:type="dxa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D11B80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14:paraId="2BCF0512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002537D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449B4F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0AB0E17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EC67BB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4" w:type="dxa"/>
            <w:gridSpan w:val="2"/>
          </w:tcPr>
          <w:p w14:paraId="5F2C9C65" w14:textId="77777777" w:rsidR="0014024C" w:rsidRDefault="0014024C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14:paraId="5F85852E" w14:textId="0F8E3FA7" w:rsidR="0014024C" w:rsidRDefault="0014024C">
            <w:pPr>
              <w:spacing w:after="0"/>
              <w:ind w:left="135"/>
            </w:pPr>
          </w:p>
        </w:tc>
      </w:tr>
      <w:tr w:rsidR="0014024C" w14:paraId="781D8790" w14:textId="77777777" w:rsidTr="006115A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9EE25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A5D9B83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423D91D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7E4D1648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</w:tcPr>
          <w:p w14:paraId="28BB1D05" w14:textId="77777777" w:rsidR="0014024C" w:rsidRDefault="0014024C"/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5CC5CF" w14:textId="4D78A768" w:rsidR="0014024C" w:rsidRDefault="0014024C"/>
        </w:tc>
      </w:tr>
    </w:tbl>
    <w:p w14:paraId="1FE698C6" w14:textId="77777777" w:rsidR="009B7007" w:rsidRDefault="009B7007">
      <w:pPr>
        <w:sectPr w:rsidR="009B70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7FA856" w14:textId="77777777" w:rsidR="009B7007" w:rsidRDefault="00690E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4042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9"/>
        <w:gridCol w:w="2991"/>
        <w:gridCol w:w="949"/>
        <w:gridCol w:w="1845"/>
        <w:gridCol w:w="1915"/>
        <w:gridCol w:w="1426"/>
        <w:gridCol w:w="679"/>
        <w:gridCol w:w="679"/>
        <w:gridCol w:w="2839"/>
      </w:tblGrid>
      <w:tr w:rsidR="0014024C" w14:paraId="1DD45CCE" w14:textId="77777777" w:rsidTr="0014024C">
        <w:trPr>
          <w:trHeight w:val="144"/>
          <w:tblCellSpacing w:w="0" w:type="dxa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69E539" w14:textId="77777777" w:rsidR="0014024C" w:rsidRDefault="0014024C" w:rsidP="00140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8BB0D3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38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0B3E88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6AC3DE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E8FB09" w14:textId="77777777" w:rsidR="0014024C" w:rsidRDefault="0014024C" w:rsidP="001402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C993A8" w14:textId="77777777" w:rsidR="0014024C" w:rsidRPr="00D50863" w:rsidRDefault="0014024C" w:rsidP="0014024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плану</w:t>
            </w:r>
          </w:p>
          <w:p w14:paraId="469830ED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224" w:type="dxa"/>
            <w:gridSpan w:val="2"/>
          </w:tcPr>
          <w:p w14:paraId="12325A9E" w14:textId="77777777" w:rsidR="0014024C" w:rsidRPr="00D50863" w:rsidRDefault="0014024C" w:rsidP="0014024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факту</w:t>
            </w:r>
          </w:p>
          <w:p w14:paraId="4B282C4E" w14:textId="77777777" w:rsidR="0014024C" w:rsidRDefault="0014024C" w:rsidP="0014024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99DE0C" w14:textId="59C73AD0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E8460E" w14:textId="77777777" w:rsidR="0014024C" w:rsidRDefault="0014024C" w:rsidP="0014024C">
            <w:pPr>
              <w:spacing w:after="0"/>
              <w:ind w:left="135"/>
            </w:pPr>
          </w:p>
        </w:tc>
      </w:tr>
      <w:tr w:rsidR="0014024C" w14:paraId="5F857FF4" w14:textId="77777777" w:rsidTr="0014024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F91CE1" w14:textId="77777777" w:rsidR="0014024C" w:rsidRDefault="0014024C" w:rsidP="001402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D5DFF8" w14:textId="77777777" w:rsidR="0014024C" w:rsidRDefault="0014024C" w:rsidP="0014024C"/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0FE0D3B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4E45A2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1867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4ED23057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95674C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</w:tcPr>
          <w:p w14:paraId="2EA8CBD1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9FD87C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0D26E" w14:textId="77777777" w:rsidR="0014024C" w:rsidRDefault="0014024C" w:rsidP="0014024C"/>
        </w:tc>
        <w:tc>
          <w:tcPr>
            <w:tcW w:w="0" w:type="auto"/>
            <w:gridSpan w:val="2"/>
            <w:tcBorders>
              <w:top w:val="nil"/>
            </w:tcBorders>
          </w:tcPr>
          <w:p w14:paraId="192C5F3E" w14:textId="77777777" w:rsidR="0014024C" w:rsidRDefault="0014024C" w:rsidP="001402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D5A771" w14:textId="5F389802" w:rsidR="0014024C" w:rsidRDefault="0014024C" w:rsidP="0014024C"/>
        </w:tc>
      </w:tr>
      <w:tr w:rsidR="0014024C" w14:paraId="53774C01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F8A8EA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2190774A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E3D0FB3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7901A3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7E4BC30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B85726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4" w:type="dxa"/>
            <w:gridSpan w:val="2"/>
          </w:tcPr>
          <w:p w14:paraId="1F2492BD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0981CBE2" w14:textId="564E912F" w:rsidR="0014024C" w:rsidRDefault="0014024C">
            <w:pPr>
              <w:spacing w:after="0"/>
              <w:ind w:left="135"/>
            </w:pPr>
          </w:p>
        </w:tc>
      </w:tr>
      <w:tr w:rsidR="0014024C" w:rsidRPr="006115A9" w14:paraId="27A8F9BA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2ABB75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30A4D9BF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F42521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E55520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A384CB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CE45D5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4" w:type="dxa"/>
            <w:gridSpan w:val="2"/>
          </w:tcPr>
          <w:p w14:paraId="75E16C65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FDE211C" w14:textId="591E2E42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14024C" w:rsidRPr="006115A9" w14:paraId="13F7D88F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881242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2D54758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C2DD74C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5A93FE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69042FD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0AD3A0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4" w:type="dxa"/>
            <w:gridSpan w:val="2"/>
          </w:tcPr>
          <w:p w14:paraId="2F0DD5DF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0980B56" w14:textId="64085766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4024C" w:rsidRPr="006115A9" w14:paraId="5514D77D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63B923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5665C8A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9D0C6F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96D4F4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7186A84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5F1F3F8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4" w:type="dxa"/>
            <w:gridSpan w:val="2"/>
          </w:tcPr>
          <w:p w14:paraId="6BB013AF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E296502" w14:textId="40D2A27B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024C" w14:paraId="6E14C8E4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B9BC77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424070D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D35693B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512CBB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7D1DBF5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942254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4" w:type="dxa"/>
            <w:gridSpan w:val="2"/>
          </w:tcPr>
          <w:p w14:paraId="0220AFBD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99BEE60" w14:textId="5CF019F5" w:rsidR="0014024C" w:rsidRDefault="0014024C">
            <w:pPr>
              <w:spacing w:after="0"/>
              <w:ind w:left="135"/>
            </w:pPr>
          </w:p>
        </w:tc>
      </w:tr>
      <w:tr w:rsidR="0014024C" w14:paraId="6948617C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E6BC1F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76FC4923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родного края – два-три примера на основе наблюдения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78EB6F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90D969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2956100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5B247E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18.09.2025 </w:t>
            </w:r>
          </w:p>
        </w:tc>
        <w:tc>
          <w:tcPr>
            <w:tcW w:w="224" w:type="dxa"/>
            <w:gridSpan w:val="2"/>
          </w:tcPr>
          <w:p w14:paraId="6C5DD509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037CE420" w14:textId="3B029012" w:rsidR="0014024C" w:rsidRDefault="0014024C">
            <w:pPr>
              <w:spacing w:after="0"/>
              <w:ind w:left="135"/>
            </w:pPr>
          </w:p>
        </w:tc>
      </w:tr>
      <w:tr w:rsidR="0014024C" w:rsidRPr="006115A9" w14:paraId="7A5B50F5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8D0C54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1C2D694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52D520B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6B123C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4B62A1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B7A637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4" w:type="dxa"/>
            <w:gridSpan w:val="2"/>
          </w:tcPr>
          <w:p w14:paraId="5517211F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5145B5C6" w14:textId="66C2AA96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024C" w:rsidRPr="006115A9" w14:paraId="42291348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C3DB3A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0621CFD5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A2EE0C4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371967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47A7511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8DDC53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4" w:type="dxa"/>
            <w:gridSpan w:val="2"/>
          </w:tcPr>
          <w:p w14:paraId="0A7866DF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EE429EB" w14:textId="735E79ED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4024C" w14:paraId="742D39DE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CD5953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68C918B8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5C63339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FA7C62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269CC1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FC6725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4" w:type="dxa"/>
            <w:gridSpan w:val="2"/>
          </w:tcPr>
          <w:p w14:paraId="09C5C21A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B1DE027" w14:textId="480F3089" w:rsidR="0014024C" w:rsidRDefault="0014024C">
            <w:pPr>
              <w:spacing w:after="0"/>
              <w:ind w:left="135"/>
            </w:pPr>
          </w:p>
        </w:tc>
      </w:tr>
      <w:tr w:rsidR="0014024C" w14:paraId="7ABA6FF0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611E3A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77581838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9A61B4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4711AE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42210A6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898AAA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4" w:type="dxa"/>
            <w:gridSpan w:val="2"/>
          </w:tcPr>
          <w:p w14:paraId="525AACFD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3D84420" w14:textId="02B41A1E" w:rsidR="0014024C" w:rsidRDefault="0014024C">
            <w:pPr>
              <w:spacing w:after="0"/>
              <w:ind w:left="135"/>
            </w:pPr>
          </w:p>
        </w:tc>
      </w:tr>
      <w:tr w:rsidR="0014024C" w14:paraId="13EEA6EF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65551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137EBDA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03EAF8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FDF705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39E5348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91C605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4" w:type="dxa"/>
            <w:gridSpan w:val="2"/>
          </w:tcPr>
          <w:p w14:paraId="779C24AD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40A84F15" w14:textId="7BAB59AC" w:rsidR="0014024C" w:rsidRDefault="0014024C">
            <w:pPr>
              <w:spacing w:after="0"/>
              <w:ind w:left="135"/>
            </w:pPr>
          </w:p>
        </w:tc>
      </w:tr>
      <w:tr w:rsidR="0014024C" w14:paraId="4CE0553B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586CB2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5F2D91EE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жителей региона.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Профессии, связанные с трудом в учреждениях образования и культуры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24438B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E40BBD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4730E9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D033E0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09.10.2025 </w:t>
            </w:r>
          </w:p>
        </w:tc>
        <w:tc>
          <w:tcPr>
            <w:tcW w:w="224" w:type="dxa"/>
            <w:gridSpan w:val="2"/>
          </w:tcPr>
          <w:p w14:paraId="492BBCE3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0703CFB" w14:textId="3C37F12A" w:rsidR="0014024C" w:rsidRDefault="0014024C">
            <w:pPr>
              <w:spacing w:after="0"/>
              <w:ind w:left="135"/>
            </w:pPr>
          </w:p>
        </w:tc>
      </w:tr>
      <w:tr w:rsidR="0014024C" w:rsidRPr="006115A9" w14:paraId="26E61C12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5328F6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0FB51E0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24D5BF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CCEDF4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757EBD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2FED95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4" w:type="dxa"/>
            <w:gridSpan w:val="2"/>
          </w:tcPr>
          <w:p w14:paraId="70E267C1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5E5AB37" w14:textId="2DFA2822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024C" w:rsidRPr="006115A9" w14:paraId="2689F8AC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4CFB62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0F8AF6C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12A855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749376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EDF9FD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4030B9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4" w:type="dxa"/>
            <w:gridSpan w:val="2"/>
          </w:tcPr>
          <w:p w14:paraId="53C1E93E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3E15515" w14:textId="38B35B4A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4024C" w:rsidRPr="006115A9" w14:paraId="5379E454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615A3A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5733BD84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6FA6337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EBD354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3BB0FD9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FFE6BB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4" w:type="dxa"/>
            <w:gridSpan w:val="2"/>
          </w:tcPr>
          <w:p w14:paraId="0074D2EF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2E782D98" w14:textId="511DD4AD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4024C" w:rsidRPr="006115A9" w14:paraId="7FBB3E5B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63948A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5EA4015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4D4FB1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9B184F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7A45AE05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E31F6E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4" w:type="dxa"/>
            <w:gridSpan w:val="2"/>
          </w:tcPr>
          <w:p w14:paraId="76BD2108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DDA6E03" w14:textId="1CCCC563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4024C" w:rsidRPr="006115A9" w14:paraId="06F8AA98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D541E0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2F10947D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A1D3DC1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ED6CD6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192124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BD2FF6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4" w:type="dxa"/>
            <w:gridSpan w:val="2"/>
          </w:tcPr>
          <w:p w14:paraId="06105F2A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89E2B87" w14:textId="50A932D8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4024C" w:rsidRPr="006115A9" w14:paraId="42CD46A0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CB546D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216A58E1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воды для жизни живых организмов и хозяйственной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людей. Охрана воды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7E075E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916C67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9C80CD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AA1262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4" w:type="dxa"/>
            <w:gridSpan w:val="2"/>
          </w:tcPr>
          <w:p w14:paraId="7DA9B07D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341EA7A" w14:textId="3D1F87CE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024C" w:rsidRPr="006115A9" w14:paraId="22D471E1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81B4F2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2AB85BA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DA07F9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14AA11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77139B4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6396A3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4" w:type="dxa"/>
            <w:gridSpan w:val="2"/>
          </w:tcPr>
          <w:p w14:paraId="6E3F04D8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23AC44B4" w14:textId="71E4B6A0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4024C" w:rsidRPr="006115A9" w14:paraId="30E4C427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B2178F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5E2A665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BA5ADF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E0FAEB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7AADFE4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00140F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4" w:type="dxa"/>
            <w:gridSpan w:val="2"/>
          </w:tcPr>
          <w:p w14:paraId="457FFF33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4B26F729" w14:textId="02A9C1E4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4024C" w:rsidRPr="006115A9" w14:paraId="79BAF054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345CED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381D745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D05CE3A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2C57AF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2D0BEF5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DE89AC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4" w:type="dxa"/>
            <w:gridSpan w:val="2"/>
          </w:tcPr>
          <w:p w14:paraId="4F590C6F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F862EB7" w14:textId="5A6E2A49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4024C" w:rsidRPr="006115A9" w14:paraId="24276486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3A2BC28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651904E6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BDDD881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8C7846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792E944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AFBE248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4" w:type="dxa"/>
            <w:gridSpan w:val="2"/>
          </w:tcPr>
          <w:p w14:paraId="53C996FF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C24A052" w14:textId="263ED6F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14024C" w:rsidRPr="006115A9" w14:paraId="2B328FC6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648308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6A7AD906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5E4B28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1A23F8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386C37B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AA27C9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4" w:type="dxa"/>
            <w:gridSpan w:val="2"/>
          </w:tcPr>
          <w:p w14:paraId="1C21412E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692722A" w14:textId="77B2A999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024C" w:rsidRPr="006115A9" w14:paraId="6388EF53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DC2629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354D158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93F60E9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F75C36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23D7254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FBF131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4" w:type="dxa"/>
            <w:gridSpan w:val="2"/>
          </w:tcPr>
          <w:p w14:paraId="7C70BD62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04BB5C4" w14:textId="42CE3915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24C" w:rsidRPr="006115A9" w14:paraId="4117F041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7523C2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48DAD82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EA2E8D3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ACA90E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6826259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A7C0D3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4" w:type="dxa"/>
            <w:gridSpan w:val="2"/>
          </w:tcPr>
          <w:p w14:paraId="7FD21027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24147D4E" w14:textId="0C1E41E1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024C" w:rsidRPr="006115A9" w14:paraId="5AC6A9AF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E68BC1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23039279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B16EB92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958220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651EF05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EF6119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4" w:type="dxa"/>
            <w:gridSpan w:val="2"/>
          </w:tcPr>
          <w:p w14:paraId="1EFE7378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10EAB18" w14:textId="38C2A9F2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4024C" w:rsidRPr="006115A9" w14:paraId="71F54F96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268830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4E7879D1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EE61692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BFCE27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F88B9C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B4C239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4" w:type="dxa"/>
            <w:gridSpan w:val="2"/>
          </w:tcPr>
          <w:p w14:paraId="051451B8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02FE5451" w14:textId="22A0922B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4024C" w:rsidRPr="006115A9" w14:paraId="34D7FE8E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AFB151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3D6618C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0D0A3D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F2B49E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2ABDE22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198D7F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4" w:type="dxa"/>
            <w:gridSpan w:val="2"/>
          </w:tcPr>
          <w:p w14:paraId="5D2D15FD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FA1FF9C" w14:textId="778FA801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024C" w:rsidRPr="006115A9" w14:paraId="2AE75006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4D633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7CE4998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8E2109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3A2DD7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A165CE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6F6880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4" w:type="dxa"/>
            <w:gridSpan w:val="2"/>
          </w:tcPr>
          <w:p w14:paraId="22A95D75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5ACDF971" w14:textId="25B16CD8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024C" w:rsidRPr="006115A9" w14:paraId="2DC64C0A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6F5C63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1DC1926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61B622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390292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4C86F07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FC2F8E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4" w:type="dxa"/>
            <w:gridSpan w:val="2"/>
          </w:tcPr>
          <w:p w14:paraId="17CC0940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25D31480" w14:textId="567313D0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024C" w:rsidRPr="006115A9" w14:paraId="39F597F3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B5FF7C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1BB2109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934707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BCC454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368979E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3172C1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4" w:type="dxa"/>
            <w:gridSpan w:val="2"/>
          </w:tcPr>
          <w:p w14:paraId="4E3774A6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B0495DA" w14:textId="098BAB4E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024C" w14:paraId="11880619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DD3114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4549CB7F" w14:textId="77777777" w:rsidR="0014024C" w:rsidRPr="007E1B2F" w:rsidRDefault="0014024C">
            <w:pPr>
              <w:spacing w:after="0"/>
              <w:ind w:leftChars="61" w:left="254" w:hangingChars="50" w:hanging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«Многообразие растений и животных»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B109BA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73051AE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63BA24E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727721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4" w:type="dxa"/>
            <w:gridSpan w:val="2"/>
          </w:tcPr>
          <w:p w14:paraId="7A31A4D9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F50959A" w14:textId="4082EFAD" w:rsidR="0014024C" w:rsidRDefault="0014024C">
            <w:pPr>
              <w:spacing w:after="0"/>
              <w:ind w:left="135"/>
            </w:pPr>
          </w:p>
        </w:tc>
      </w:tr>
      <w:tr w:rsidR="0014024C" w:rsidRPr="006115A9" w14:paraId="31DE884A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A5E95B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09A19260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6793602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319A8F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4A74EFF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325B7F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4" w:type="dxa"/>
            <w:gridSpan w:val="2"/>
          </w:tcPr>
          <w:p w14:paraId="2E88C9D9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590F0FD0" w14:textId="5D8E135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4024C" w:rsidRPr="006115A9" w14:paraId="061511BD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11F54A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6A0049D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81E7509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37C944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4D50BEC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DB4D75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4" w:type="dxa"/>
            <w:gridSpan w:val="2"/>
          </w:tcPr>
          <w:p w14:paraId="2F8C5B42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0DB579FA" w14:textId="50B44A1F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4024C" w:rsidRPr="006115A9" w14:paraId="7611BA37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1562FB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12705D57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BB98361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6F229F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6340707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A26BA7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4" w:type="dxa"/>
            <w:gridSpan w:val="2"/>
          </w:tcPr>
          <w:p w14:paraId="29AEB8D1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ACBC356" w14:textId="3695BE35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4024C" w:rsidRPr="006115A9" w14:paraId="796D9515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121D97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2AA0DCC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842DF16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875478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646D01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5AA542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4" w:type="dxa"/>
            <w:gridSpan w:val="2"/>
          </w:tcPr>
          <w:p w14:paraId="083F6C25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526B4CC9" w14:textId="2EF5014B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24C" w:rsidRPr="006115A9" w14:paraId="329CB73D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BFD2D3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3ABC175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CD8D473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55B2A2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156DD77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1F0B9C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4" w:type="dxa"/>
            <w:gridSpan w:val="2"/>
          </w:tcPr>
          <w:p w14:paraId="099D17BE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B13687F" w14:textId="04248F60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024C" w:rsidRPr="006115A9" w14:paraId="28217CDE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12E769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2E88CAD0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0D9515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C13921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5D92BE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7759D0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4" w:type="dxa"/>
            <w:gridSpan w:val="2"/>
          </w:tcPr>
          <w:p w14:paraId="42FDC18C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4614D44E" w14:textId="6AA47A89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024C" w:rsidRPr="006115A9" w14:paraId="4E333551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7C023E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112DDA77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722CBA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CEB263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6425414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446170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4" w:type="dxa"/>
            <w:gridSpan w:val="2"/>
          </w:tcPr>
          <w:p w14:paraId="692DAE05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0FEE90BC" w14:textId="1BF6E14B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14024C" w:rsidRPr="006115A9" w14:paraId="70879D30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D91470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695ED93E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6C1097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6953AA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5F7EE7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383FDE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4" w:type="dxa"/>
            <w:gridSpan w:val="2"/>
          </w:tcPr>
          <w:p w14:paraId="17142FB1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49AF98D9" w14:textId="1879E35D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024C" w:rsidRPr="006115A9" w14:paraId="12E47F2A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DA62AE8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0AC8D27D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53FAE7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715201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07DCF4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586A3D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4" w:type="dxa"/>
            <w:gridSpan w:val="2"/>
          </w:tcPr>
          <w:p w14:paraId="65A7EF35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948A4BC" w14:textId="7C766905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14024C" w14:paraId="42651538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2EF30F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0D3580B8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«Человек - часть природы. Строение тела человека»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897CD49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2AB5D6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132C451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4634E1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4" w:type="dxa"/>
            <w:gridSpan w:val="2"/>
          </w:tcPr>
          <w:p w14:paraId="27E22FCD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0B672F7" w14:textId="7690B0F9" w:rsidR="0014024C" w:rsidRDefault="0014024C">
            <w:pPr>
              <w:spacing w:after="0"/>
              <w:ind w:left="135"/>
            </w:pPr>
          </w:p>
        </w:tc>
      </w:tr>
      <w:tr w:rsidR="0014024C" w:rsidRPr="006115A9" w14:paraId="43530F4E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AEBD49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044891FC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дворе жилого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F152931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9DA22E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607ACE1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2421D9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17.02.2026 </w:t>
            </w:r>
          </w:p>
        </w:tc>
        <w:tc>
          <w:tcPr>
            <w:tcW w:w="224" w:type="dxa"/>
            <w:gridSpan w:val="2"/>
          </w:tcPr>
          <w:p w14:paraId="4F6FC4E8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D7597F3" w14:textId="2B50A251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024C" w:rsidRPr="006115A9" w14:paraId="505C6685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47F0ED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7969DA7F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CF02C66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4E4456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447867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6FE5B58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24" w:type="dxa"/>
            <w:gridSpan w:val="2"/>
          </w:tcPr>
          <w:p w14:paraId="2CEA6E0E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703302F" w14:textId="0DE1DD10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024C" w:rsidRPr="006115A9" w14:paraId="30A9CF18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3D5E87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4042EEA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2CA279A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05E1BD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355F836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C405D36" w14:textId="77777777" w:rsidR="0014024C" w:rsidRDefault="0014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24.02.2026</w:t>
            </w:r>
          </w:p>
        </w:tc>
        <w:tc>
          <w:tcPr>
            <w:tcW w:w="224" w:type="dxa"/>
            <w:gridSpan w:val="2"/>
          </w:tcPr>
          <w:p w14:paraId="0CD14BD0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C44A63A" w14:textId="388CCE40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024C" w:rsidRPr="006115A9" w14:paraId="17BD55AA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D7AA54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6522B123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EF275BC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69BAE5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D7B77E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4B392E9" w14:textId="77777777" w:rsidR="0014024C" w:rsidRDefault="0014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26.02.2026</w:t>
            </w:r>
          </w:p>
        </w:tc>
        <w:tc>
          <w:tcPr>
            <w:tcW w:w="224" w:type="dxa"/>
            <w:gridSpan w:val="2"/>
          </w:tcPr>
          <w:p w14:paraId="081E680C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0817E51E" w14:textId="545626E1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24C" w:rsidRPr="006115A9" w14:paraId="7097D650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58C233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7C2FC141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F15D75E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3F41BA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16D480E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160CA3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4" w:type="dxa"/>
            <w:gridSpan w:val="2"/>
          </w:tcPr>
          <w:p w14:paraId="02BE99BA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293BA78F" w14:textId="118A53D4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024C" w:rsidRPr="006115A9" w14:paraId="203F9ACD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C05B23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5192212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E0F7C3C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31DEF2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E6D620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55731E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4" w:type="dxa"/>
            <w:gridSpan w:val="2"/>
          </w:tcPr>
          <w:p w14:paraId="0313F33B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4D21AEE6" w14:textId="651C206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024C" w:rsidRPr="006115A9" w14:paraId="4355A095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227DD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1D438DDC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3A5ED17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F855FB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4AB62A4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980B91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4" w:type="dxa"/>
            <w:gridSpan w:val="2"/>
          </w:tcPr>
          <w:p w14:paraId="13F1E774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A4A66C6" w14:textId="2F66C074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14024C" w:rsidRPr="006115A9" w14:paraId="7C156ABF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6FE482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2421BED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DA3991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83611A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D4F1F6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F73E0E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4" w:type="dxa"/>
            <w:gridSpan w:val="2"/>
          </w:tcPr>
          <w:p w14:paraId="0935D635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5B87996A" w14:textId="4249184B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14024C" w14:paraId="29355C4A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CAD092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754559C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0916EF3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65A235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2B0A89E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E58A12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4" w:type="dxa"/>
            <w:gridSpan w:val="2"/>
          </w:tcPr>
          <w:p w14:paraId="2682AEC3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92A5CC2" w14:textId="71676460" w:rsidR="0014024C" w:rsidRDefault="0014024C">
            <w:pPr>
              <w:spacing w:after="0"/>
              <w:ind w:left="135"/>
            </w:pPr>
          </w:p>
        </w:tc>
      </w:tr>
      <w:tr w:rsidR="0014024C" w:rsidRPr="006115A9" w14:paraId="7A4CC089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F22463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60ED9DAD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6C6D815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55C561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2260E1D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9C3E0B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4" w:type="dxa"/>
            <w:gridSpan w:val="2"/>
          </w:tcPr>
          <w:p w14:paraId="3F0425B7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A91E6B6" w14:textId="7E773A4A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024C" w14:paraId="08C64496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D83419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5F78984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0767B7D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C6C3DE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6F8EC7E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3983A6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4" w:type="dxa"/>
            <w:gridSpan w:val="2"/>
          </w:tcPr>
          <w:p w14:paraId="157D2FD0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205EF9E" w14:textId="1D27A8A3" w:rsidR="0014024C" w:rsidRDefault="0014024C">
            <w:pPr>
              <w:spacing w:after="0"/>
              <w:ind w:left="135"/>
            </w:pPr>
          </w:p>
        </w:tc>
      </w:tr>
      <w:tr w:rsidR="0014024C" w14:paraId="16DB31A0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941ED3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3135E55E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BAD1C30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B1F63D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3E46C3A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BCD3B4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4" w:type="dxa"/>
            <w:gridSpan w:val="2"/>
          </w:tcPr>
          <w:p w14:paraId="59547875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4B69046A" w14:textId="7E9FF3AF" w:rsidR="0014024C" w:rsidRDefault="0014024C">
            <w:pPr>
              <w:spacing w:after="0"/>
              <w:ind w:left="135"/>
            </w:pPr>
          </w:p>
        </w:tc>
      </w:tr>
      <w:tr w:rsidR="0014024C" w14:paraId="71DE76A9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20B75C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3CB33FE5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3A708E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A0EA35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1E9E589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BB9740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4" w:type="dxa"/>
            <w:gridSpan w:val="2"/>
          </w:tcPr>
          <w:p w14:paraId="0331AA43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54A5A602" w14:textId="189E1253" w:rsidR="0014024C" w:rsidRDefault="0014024C">
            <w:pPr>
              <w:spacing w:after="0"/>
              <w:ind w:left="135"/>
            </w:pPr>
          </w:p>
        </w:tc>
      </w:tr>
      <w:tr w:rsidR="0014024C" w:rsidRPr="006115A9" w14:paraId="3B6E512C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E7B2CB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566FB4C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6784FE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09F121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1184B6E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B6A3DA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4" w:type="dxa"/>
            <w:gridSpan w:val="2"/>
          </w:tcPr>
          <w:p w14:paraId="52C42035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25CCC355" w14:textId="235D70FB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024C" w:rsidRPr="006115A9" w14:paraId="2C5FA494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22CCEC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5C05F200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B21C2F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940625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609152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57D041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4" w:type="dxa"/>
            <w:gridSpan w:val="2"/>
          </w:tcPr>
          <w:p w14:paraId="2E8B72D5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48136D94" w14:textId="4914659F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024C" w:rsidRPr="006115A9" w14:paraId="433D7E5F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C39852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75B501C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России: </w:t>
            </w:r>
            <w:proofErr w:type="spellStart"/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Ростов</w:t>
            </w:r>
            <w:proofErr w:type="spellEnd"/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, Углич, Ярославль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C121186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C37209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9EB063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85979D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4" w:type="dxa"/>
            <w:gridSpan w:val="2"/>
          </w:tcPr>
          <w:p w14:paraId="2B433445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BA4FAFD" w14:textId="36C128B3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4024C" w:rsidRPr="006115A9" w14:paraId="4CA7E140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925E0C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2D2CD2BD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B9D691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0D5555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23370CF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1F877C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4" w:type="dxa"/>
            <w:gridSpan w:val="2"/>
          </w:tcPr>
          <w:p w14:paraId="410FA60E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0418F627" w14:textId="4C38FB5B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4024C" w14:paraId="5D8063D6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F793F1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49767CA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1999D1C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D2D381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2ACD293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BB3D81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4" w:type="dxa"/>
            <w:gridSpan w:val="2"/>
          </w:tcPr>
          <w:p w14:paraId="22310EFD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5D749B8D" w14:textId="10623251" w:rsidR="0014024C" w:rsidRDefault="0014024C">
            <w:pPr>
              <w:spacing w:after="0"/>
              <w:ind w:left="135"/>
            </w:pPr>
          </w:p>
        </w:tc>
      </w:tr>
      <w:tr w:rsidR="0014024C" w14:paraId="669BA2F0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182ED0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36CACDD3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D46F3AB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5FE9CB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3CE2DA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7B978F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4" w:type="dxa"/>
            <w:gridSpan w:val="2"/>
          </w:tcPr>
          <w:p w14:paraId="070790B2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1618E45" w14:textId="4F18D747" w:rsidR="0014024C" w:rsidRDefault="0014024C">
            <w:pPr>
              <w:spacing w:after="0"/>
              <w:ind w:left="135"/>
            </w:pPr>
          </w:p>
        </w:tc>
      </w:tr>
      <w:tr w:rsidR="0014024C" w14:paraId="3EB60048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BC6C20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130E7584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CBEFCE1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5F818D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9DE709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591FAF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4" w:type="dxa"/>
            <w:gridSpan w:val="2"/>
          </w:tcPr>
          <w:p w14:paraId="583125A8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C55B2B8" w14:textId="48469E3B" w:rsidR="0014024C" w:rsidRDefault="0014024C">
            <w:pPr>
              <w:spacing w:after="0"/>
              <w:ind w:left="135"/>
            </w:pPr>
          </w:p>
        </w:tc>
      </w:tr>
      <w:tr w:rsidR="0014024C" w14:paraId="0F5294B2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7358FE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0CDEE1F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D8FB864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DA1B13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6F1953F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9B8013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4" w:type="dxa"/>
            <w:gridSpan w:val="2"/>
          </w:tcPr>
          <w:p w14:paraId="4297EBD8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313F2B2" w14:textId="707E9145" w:rsidR="0014024C" w:rsidRDefault="0014024C">
            <w:pPr>
              <w:spacing w:after="0"/>
              <w:ind w:left="135"/>
            </w:pPr>
          </w:p>
        </w:tc>
      </w:tr>
      <w:tr w:rsidR="0014024C" w14:paraId="52EEEDE7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E1F381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3EB6E85A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9FC880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7FC663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68EB143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D745F7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4" w:type="dxa"/>
            <w:gridSpan w:val="2"/>
          </w:tcPr>
          <w:p w14:paraId="7529DF90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47E78DA" w14:textId="593F86F9" w:rsidR="0014024C" w:rsidRDefault="0014024C">
            <w:pPr>
              <w:spacing w:after="0"/>
              <w:ind w:left="135"/>
            </w:pPr>
          </w:p>
        </w:tc>
      </w:tr>
      <w:tr w:rsidR="0014024C" w14:paraId="29CC0040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329A54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5FB6D0B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России: Кижи,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памятники Великого Новгорода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371C53D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EA876F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FE80E2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4750CF8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4" w:type="dxa"/>
            <w:gridSpan w:val="2"/>
          </w:tcPr>
          <w:p w14:paraId="5DC19C03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97F7582" w14:textId="627280BC" w:rsidR="0014024C" w:rsidRDefault="0014024C">
            <w:pPr>
              <w:spacing w:after="0"/>
              <w:ind w:left="135"/>
            </w:pPr>
          </w:p>
        </w:tc>
      </w:tr>
      <w:tr w:rsidR="0014024C" w:rsidRPr="006115A9" w14:paraId="59307723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232733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3479CD68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FC9E7D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FD12EB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56FA71C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0ECDCA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4" w:type="dxa"/>
            <w:gridSpan w:val="2"/>
          </w:tcPr>
          <w:p w14:paraId="5E3C7D6D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9DAC7D0" w14:textId="678B189F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024C" w14:paraId="69B5126B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3576E3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3C2C9238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4F23E72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C52558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6DA926F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D49A22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4" w:type="dxa"/>
            <w:gridSpan w:val="2"/>
          </w:tcPr>
          <w:p w14:paraId="35A08E05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5CDEC83F" w14:textId="51A4AD7E" w:rsidR="0014024C" w:rsidRDefault="0014024C">
            <w:pPr>
              <w:spacing w:after="0"/>
              <w:ind w:left="135"/>
            </w:pPr>
          </w:p>
        </w:tc>
      </w:tr>
      <w:tr w:rsidR="0014024C" w14:paraId="466C7007" w14:textId="77777777" w:rsidTr="0014024C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290848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14:paraId="5D396AA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«Наша Родина – Российская Федерация»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EBDCF0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2BB2BA2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7185D0C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5A71D7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4" w:type="dxa"/>
            <w:gridSpan w:val="2"/>
          </w:tcPr>
          <w:p w14:paraId="088FBEC5" w14:textId="77777777" w:rsidR="0014024C" w:rsidRDefault="0014024C">
            <w:pPr>
              <w:spacing w:after="0"/>
              <w:ind w:left="135"/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7230B11" w14:textId="6B752816" w:rsidR="0014024C" w:rsidRDefault="0014024C">
            <w:pPr>
              <w:spacing w:after="0"/>
              <w:ind w:left="135"/>
            </w:pPr>
          </w:p>
        </w:tc>
      </w:tr>
      <w:tr w:rsidR="0014024C" w14:paraId="64C0E63B" w14:textId="77777777" w:rsidTr="0014024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12A91D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BEE9EF1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C54627C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14:paraId="0C530E49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</w:tcPr>
          <w:p w14:paraId="5711A546" w14:textId="77777777" w:rsidR="0014024C" w:rsidRDefault="0014024C"/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7B4D3" w14:textId="0D9638E7" w:rsidR="0014024C" w:rsidRDefault="0014024C"/>
        </w:tc>
      </w:tr>
    </w:tbl>
    <w:p w14:paraId="574D4EA2" w14:textId="77777777" w:rsidR="009B7007" w:rsidRDefault="009B700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BCE7797" w14:textId="77777777" w:rsidR="009B7007" w:rsidRDefault="009B700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A3B260F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19C8500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3517539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15B2B00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78D6DE0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CE6BAA7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AFD991A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2E00ED0C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AEC2E27" w14:textId="77777777" w:rsidR="0014024C" w:rsidRDefault="0014024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ACEB46C" w14:textId="7492B30F" w:rsidR="009B7007" w:rsidRDefault="00690E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4042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2"/>
        <w:gridCol w:w="2994"/>
        <w:gridCol w:w="948"/>
        <w:gridCol w:w="1843"/>
        <w:gridCol w:w="1912"/>
        <w:gridCol w:w="1426"/>
        <w:gridCol w:w="679"/>
        <w:gridCol w:w="679"/>
        <w:gridCol w:w="2839"/>
      </w:tblGrid>
      <w:tr w:rsidR="0014024C" w14:paraId="357147C8" w14:textId="77777777" w:rsidTr="0014024C">
        <w:trPr>
          <w:trHeight w:val="144"/>
          <w:tblCellSpacing w:w="0" w:type="dxa"/>
        </w:trPr>
        <w:tc>
          <w:tcPr>
            <w:tcW w:w="9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EC6188" w14:textId="77777777" w:rsidR="0014024C" w:rsidRDefault="0014024C" w:rsidP="00140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66977D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3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CE84A2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C2F5BF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5A7162" w14:textId="77777777" w:rsidR="0014024C" w:rsidRDefault="0014024C" w:rsidP="001402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4A8D4" w14:textId="77777777" w:rsidR="0014024C" w:rsidRPr="00D50863" w:rsidRDefault="0014024C" w:rsidP="0014024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 плану</w:t>
            </w:r>
          </w:p>
          <w:p w14:paraId="25EC8751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224" w:type="dxa"/>
            <w:gridSpan w:val="2"/>
          </w:tcPr>
          <w:p w14:paraId="49CD92A0" w14:textId="77777777" w:rsidR="0014024C" w:rsidRPr="00D50863" w:rsidRDefault="0014024C" w:rsidP="0014024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 факту</w:t>
            </w:r>
          </w:p>
          <w:p w14:paraId="4A99A040" w14:textId="77777777" w:rsidR="0014024C" w:rsidRDefault="0014024C" w:rsidP="0014024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FF6E1" w14:textId="778F2C0B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7F0861" w14:textId="77777777" w:rsidR="0014024C" w:rsidRDefault="0014024C" w:rsidP="0014024C">
            <w:pPr>
              <w:spacing w:after="0"/>
              <w:ind w:left="135"/>
            </w:pPr>
          </w:p>
        </w:tc>
      </w:tr>
      <w:tr w:rsidR="0014024C" w14:paraId="535B7518" w14:textId="77777777" w:rsidTr="009100D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DB95A0" w14:textId="77777777" w:rsidR="0014024C" w:rsidRDefault="0014024C" w:rsidP="001402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081063" w14:textId="77777777" w:rsidR="0014024C" w:rsidRDefault="0014024C" w:rsidP="0014024C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698A12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E2A1C9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1843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3465A6A3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B6968E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</w:tcPr>
          <w:p w14:paraId="09BA892D" w14:textId="77777777" w:rsidR="0014024C" w:rsidRDefault="0014024C" w:rsidP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2D30AE" w14:textId="77777777" w:rsidR="0014024C" w:rsidRDefault="0014024C" w:rsidP="001402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B158ED" w14:textId="77777777" w:rsidR="0014024C" w:rsidRDefault="0014024C" w:rsidP="0014024C"/>
        </w:tc>
        <w:tc>
          <w:tcPr>
            <w:tcW w:w="0" w:type="auto"/>
            <w:gridSpan w:val="2"/>
            <w:tcBorders>
              <w:top w:val="nil"/>
            </w:tcBorders>
          </w:tcPr>
          <w:p w14:paraId="251DACA2" w14:textId="77777777" w:rsidR="0014024C" w:rsidRDefault="0014024C" w:rsidP="001402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AD7483" w14:textId="02A593A4" w:rsidR="0014024C" w:rsidRDefault="0014024C" w:rsidP="0014024C"/>
        </w:tc>
      </w:tr>
      <w:tr w:rsidR="0014024C" w14:paraId="05AE5F29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76A7F9B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523530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34BE8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D7F425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62043D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0ED7793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4" w:type="dxa"/>
            <w:gridSpan w:val="2"/>
          </w:tcPr>
          <w:p w14:paraId="56DAC6F2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B51A185" w14:textId="7E748337" w:rsidR="0014024C" w:rsidRDefault="0014024C">
            <w:pPr>
              <w:spacing w:after="0"/>
              <w:ind w:left="135"/>
            </w:pPr>
          </w:p>
        </w:tc>
      </w:tr>
      <w:tr w:rsidR="0014024C" w:rsidRPr="006115A9" w14:paraId="09F69805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0D85547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4F06A915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D915F86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D0A69C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389BA4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05BD449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4" w:type="dxa"/>
            <w:gridSpan w:val="2"/>
          </w:tcPr>
          <w:p w14:paraId="37DAEA6C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8FC1676" w14:textId="220F1665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024C" w:rsidRPr="006115A9" w14:paraId="6F7E8F8D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5432A18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356C7EB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46A3FA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0D71B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9CFF5F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A1BA39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4" w:type="dxa"/>
            <w:gridSpan w:val="2"/>
          </w:tcPr>
          <w:p w14:paraId="520EBB29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1601E7D" w14:textId="646000E2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14024C" w14:paraId="23404B0B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55614D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326BAA9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7B6AAB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B814D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504331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2D2952B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4" w:type="dxa"/>
            <w:gridSpan w:val="2"/>
          </w:tcPr>
          <w:p w14:paraId="18D2AF66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5575ABA" w14:textId="1A2F04AA" w:rsidR="0014024C" w:rsidRDefault="0014024C">
            <w:pPr>
              <w:spacing w:after="0"/>
              <w:ind w:left="135"/>
            </w:pPr>
          </w:p>
        </w:tc>
      </w:tr>
      <w:tr w:rsidR="0014024C" w14:paraId="2E5263B5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748BA4A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C39B68D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D1D0522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D5AAEE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AF40385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E37E2F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4" w:type="dxa"/>
            <w:gridSpan w:val="2"/>
          </w:tcPr>
          <w:p w14:paraId="35FE9E52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10B6C9D" w14:textId="659F9406" w:rsidR="0014024C" w:rsidRDefault="0014024C">
            <w:pPr>
              <w:spacing w:after="0"/>
              <w:ind w:left="135"/>
            </w:pPr>
          </w:p>
        </w:tc>
      </w:tr>
      <w:tr w:rsidR="0014024C" w:rsidRPr="006115A9" w14:paraId="283E0052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29C7D1B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71C589A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23F7D6A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BB195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CC8ADB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19BC664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4" w:type="dxa"/>
            <w:gridSpan w:val="2"/>
          </w:tcPr>
          <w:p w14:paraId="6D68156C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BAB5DE5" w14:textId="040C7819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024C" w:rsidRPr="006115A9" w14:paraId="3755D0ED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D9F137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0AB9C51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CB0B0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73C9B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80D483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409859B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4" w:type="dxa"/>
            <w:gridSpan w:val="2"/>
          </w:tcPr>
          <w:p w14:paraId="2DE36460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FB7C037" w14:textId="4D0AAEDE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14024C" w:rsidRPr="006115A9" w14:paraId="26265D01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723CF0D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6F0FCD1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61FB020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B4791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E9558E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1280FDC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4" w:type="dxa"/>
            <w:gridSpan w:val="2"/>
          </w:tcPr>
          <w:p w14:paraId="7F44DCD6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9936213" w14:textId="078E75AB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024C" w:rsidRPr="006115A9" w14:paraId="0B7EA080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28CAAAA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0200D65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52B274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8FF6E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4FF56A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22AD207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4" w:type="dxa"/>
            <w:gridSpan w:val="2"/>
          </w:tcPr>
          <w:p w14:paraId="113CEDFB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6C415A1" w14:textId="0FD8F508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024C" w14:paraId="38F74461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13E00E4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1590104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CD823B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109F6B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64B7A5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78A03E1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4" w:type="dxa"/>
            <w:gridSpan w:val="2"/>
          </w:tcPr>
          <w:p w14:paraId="49CBF932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67B72FE" w14:textId="698260E4" w:rsidR="0014024C" w:rsidRDefault="0014024C">
            <w:pPr>
              <w:spacing w:after="0"/>
              <w:ind w:left="135"/>
            </w:pPr>
          </w:p>
        </w:tc>
      </w:tr>
      <w:tr w:rsidR="0014024C" w:rsidRPr="006115A9" w14:paraId="7CFB9CB4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0107095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05FF239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05BD9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47056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2A64BA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20B0BC4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4" w:type="dxa"/>
            <w:gridSpan w:val="2"/>
          </w:tcPr>
          <w:p w14:paraId="48AFAC2D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734BB20" w14:textId="3123E25C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14024C" w14:paraId="4BD14906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5BB79CA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E027948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F3903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F0EF7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F1E8AE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21C2C8D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4" w:type="dxa"/>
            <w:gridSpan w:val="2"/>
          </w:tcPr>
          <w:p w14:paraId="73D14E68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8A061B5" w14:textId="166D2280" w:rsidR="0014024C" w:rsidRDefault="0014024C">
            <w:pPr>
              <w:spacing w:after="0"/>
              <w:ind w:left="135"/>
            </w:pPr>
          </w:p>
        </w:tc>
      </w:tr>
      <w:tr w:rsidR="0014024C" w:rsidRPr="006115A9" w14:paraId="589C8EAC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36EB571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7D786351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871E74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A7FDB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7BD2A7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2F12570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4" w:type="dxa"/>
            <w:gridSpan w:val="2"/>
          </w:tcPr>
          <w:p w14:paraId="5793F744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DA11B2D" w14:textId="3FB9D7AE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024C" w:rsidRPr="006115A9" w14:paraId="0C8492EB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091A4A1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5099BDAE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0EAE2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3CD8C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C5426E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364332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4" w:type="dxa"/>
            <w:gridSpan w:val="2"/>
          </w:tcPr>
          <w:p w14:paraId="2816D093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60AEF21" w14:textId="6281C95D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024C" w:rsidRPr="006115A9" w14:paraId="7576CDE5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5504F140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39A800B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30257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B1B821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95B212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28137264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4" w:type="dxa"/>
            <w:gridSpan w:val="2"/>
          </w:tcPr>
          <w:p w14:paraId="22CFA9A8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D183A07" w14:textId="0E4C5E70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4024C" w:rsidRPr="006115A9" w14:paraId="6CD572D7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9C5C29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62C763E3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маршрутов с учётом транспортной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инфраструктуры населённого пункта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64FE26B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ADEC6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851FFF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5CD6299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4" w:type="dxa"/>
            <w:gridSpan w:val="2"/>
          </w:tcPr>
          <w:p w14:paraId="586B3EEA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F070EF4" w14:textId="13AC6A00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14024C" w:rsidRPr="006115A9" w14:paraId="4272DA72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53A397E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4606F45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D8D11A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DA92F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F44A9E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0836E82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4" w:type="dxa"/>
            <w:gridSpan w:val="2"/>
          </w:tcPr>
          <w:p w14:paraId="772AB9E2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D74BC91" w14:textId="25598AB3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4024C" w:rsidRPr="006115A9" w14:paraId="7A38A1D0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4B33241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03FCC760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795DC2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20E919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3F393C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627968A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4" w:type="dxa"/>
            <w:gridSpan w:val="2"/>
          </w:tcPr>
          <w:p w14:paraId="11C90DF2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6AF9D76" w14:textId="3D2A1088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14024C" w:rsidRPr="006115A9" w14:paraId="0A95DDF3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9A4A29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6BFF838D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66B79A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9E60B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DF046A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65D38B7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4" w:type="dxa"/>
            <w:gridSpan w:val="2"/>
          </w:tcPr>
          <w:p w14:paraId="5AE3C867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F9B79A0" w14:textId="6928BCE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14024C" w:rsidRPr="006115A9" w14:paraId="2F589415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3270594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1B1D6311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6E431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10A0E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EF86AD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0B27C68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4" w:type="dxa"/>
            <w:gridSpan w:val="2"/>
          </w:tcPr>
          <w:p w14:paraId="66FB1F6A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FF7C54B" w14:textId="6F8BF321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4024C" w:rsidRPr="006115A9" w14:paraId="442DE40E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7435A83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49825357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7C40E0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75B82E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CB8C52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576F898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4" w:type="dxa"/>
            <w:gridSpan w:val="2"/>
          </w:tcPr>
          <w:p w14:paraId="1C4136D5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CFD157A" w14:textId="4AF10B09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14024C" w:rsidRPr="006115A9" w14:paraId="192B844E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2F92B4F2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A3462CF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6BF7033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40159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A8828A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48B70D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25.11.2025 </w:t>
            </w:r>
          </w:p>
        </w:tc>
        <w:tc>
          <w:tcPr>
            <w:tcW w:w="224" w:type="dxa"/>
            <w:gridSpan w:val="2"/>
          </w:tcPr>
          <w:p w14:paraId="393B9FF9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475E052" w14:textId="0CE145B3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14024C" w14:paraId="20A2A082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357F67FF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73C57C4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A3E6791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181E8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358472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6CAEBE1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4" w:type="dxa"/>
            <w:gridSpan w:val="2"/>
          </w:tcPr>
          <w:p w14:paraId="7FCC7BCD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6C07705" w14:textId="3F74D2EC" w:rsidR="0014024C" w:rsidRDefault="0014024C">
            <w:pPr>
              <w:spacing w:after="0"/>
              <w:ind w:left="135"/>
            </w:pPr>
          </w:p>
        </w:tc>
      </w:tr>
      <w:tr w:rsidR="0014024C" w:rsidRPr="006115A9" w14:paraId="3E445293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19F45CB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4E95A8E1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E7C95C1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C89FB0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4704DA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635FE14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4" w:type="dxa"/>
            <w:gridSpan w:val="2"/>
          </w:tcPr>
          <w:p w14:paraId="098EF6CA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0531472" w14:textId="62B66008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024C" w:rsidRPr="006115A9" w14:paraId="6C1E5D1F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5E20A04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4B28E14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016284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D2D463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CEB3A9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57339CC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4" w:type="dxa"/>
            <w:gridSpan w:val="2"/>
          </w:tcPr>
          <w:p w14:paraId="7231DF2F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2135E87" w14:textId="4C9E5BBA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024C" w:rsidRPr="006115A9" w14:paraId="3E397652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3E766A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3F5AAA6D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48FE8D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5A30B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20C30A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8B4464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4" w:type="dxa"/>
            <w:gridSpan w:val="2"/>
          </w:tcPr>
          <w:p w14:paraId="46D52B3A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6F8B4B5" w14:textId="7E4C0E7F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4024C" w:rsidRPr="006115A9" w14:paraId="225F9E99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3D7CF74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7E27A101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589C5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73CFD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8F9311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7ADD0BD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4" w:type="dxa"/>
            <w:gridSpan w:val="2"/>
          </w:tcPr>
          <w:p w14:paraId="37CA9F3F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D1CBBDC" w14:textId="7AE82B1B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14024C" w:rsidRPr="006115A9" w14:paraId="15858375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4954057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37633ED6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56E7AF2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6F82A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2F3704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2026E4B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4" w:type="dxa"/>
            <w:gridSpan w:val="2"/>
          </w:tcPr>
          <w:p w14:paraId="4949D823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F218F5C" w14:textId="734C183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4024C" w:rsidRPr="006115A9" w14:paraId="250C7D4F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3E10DA7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79A2BED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93E003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05C6C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CA7AB8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176BBE0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4" w:type="dxa"/>
            <w:gridSpan w:val="2"/>
          </w:tcPr>
          <w:p w14:paraId="57726C5C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B65A235" w14:textId="30F58EC2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14024C" w14:paraId="3BBEB7AF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B30000F" w14:textId="77777777" w:rsidR="0014024C" w:rsidRDefault="0014024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B7F40C7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Контрольная работа по теме «Природные зоны»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E4D98D" w14:textId="77777777" w:rsidR="0014024C" w:rsidRDefault="0014024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7AC619" w14:textId="77777777" w:rsidR="0014024C" w:rsidRDefault="0014024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20E78A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038B5F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23.12.2025 </w:t>
            </w:r>
          </w:p>
        </w:tc>
        <w:tc>
          <w:tcPr>
            <w:tcW w:w="224" w:type="dxa"/>
            <w:gridSpan w:val="2"/>
          </w:tcPr>
          <w:p w14:paraId="21CA7982" w14:textId="77777777" w:rsidR="0014024C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AAA20F3" w14:textId="5BB3F4FD" w:rsidR="0014024C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4024C" w14:paraId="1967DDAA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1E999143" w14:textId="77777777" w:rsidR="0014024C" w:rsidRDefault="0014024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0466854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C1357F1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21BB6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21E316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6B5A5352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4" w:type="dxa"/>
            <w:gridSpan w:val="2"/>
          </w:tcPr>
          <w:p w14:paraId="0BC8CAB7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33B6A40" w14:textId="6FA443C5" w:rsidR="0014024C" w:rsidRDefault="0014024C">
            <w:pPr>
              <w:spacing w:after="0"/>
              <w:ind w:left="135"/>
            </w:pPr>
          </w:p>
        </w:tc>
      </w:tr>
      <w:tr w:rsidR="0014024C" w14:paraId="4B9EC321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40AF7004" w14:textId="77777777" w:rsidR="0014024C" w:rsidRDefault="0014024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5692F35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F44D15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E20666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C04544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2D230F9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4" w:type="dxa"/>
            <w:gridSpan w:val="2"/>
          </w:tcPr>
          <w:p w14:paraId="213E64A5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51A4390" w14:textId="3115828F" w:rsidR="0014024C" w:rsidRDefault="0014024C">
            <w:pPr>
              <w:spacing w:after="0"/>
              <w:ind w:left="135"/>
            </w:pPr>
          </w:p>
        </w:tc>
      </w:tr>
      <w:tr w:rsidR="0014024C" w14:paraId="1346D74E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24B09E55" w14:textId="77777777" w:rsidR="0014024C" w:rsidRDefault="0014024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6B6F873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46617E3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BAF3D9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CDA0FA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1496B4F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4" w:type="dxa"/>
            <w:gridSpan w:val="2"/>
          </w:tcPr>
          <w:p w14:paraId="4C71AF02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4A9058D" w14:textId="71A7C65C" w:rsidR="0014024C" w:rsidRDefault="0014024C">
            <w:pPr>
              <w:spacing w:after="0"/>
              <w:ind w:left="135"/>
            </w:pPr>
          </w:p>
        </w:tc>
      </w:tr>
      <w:tr w:rsidR="0014024C" w14:paraId="3CCCED16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1FBE802A" w14:textId="77777777" w:rsidR="0014024C" w:rsidRDefault="0014024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6A4780E7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429203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8C5D95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92EAB2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E68CFE2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4" w:type="dxa"/>
            <w:gridSpan w:val="2"/>
          </w:tcPr>
          <w:p w14:paraId="666D4812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5FBED56" w14:textId="4053B5AB" w:rsidR="0014024C" w:rsidRDefault="0014024C">
            <w:pPr>
              <w:spacing w:after="0"/>
              <w:ind w:left="135"/>
            </w:pPr>
          </w:p>
        </w:tc>
      </w:tr>
      <w:tr w:rsidR="0014024C" w14:paraId="35CC53F9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1CB02D9A" w14:textId="77777777" w:rsidR="0014024C" w:rsidRDefault="0014024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DD220C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«Формы земной поверхности и водоёмы»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410042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B3CF1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E1DCEE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18962F7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4" w:type="dxa"/>
            <w:gridSpan w:val="2"/>
          </w:tcPr>
          <w:p w14:paraId="13CBD8E4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4A76B4D" w14:textId="0972CA69" w:rsidR="0014024C" w:rsidRDefault="0014024C">
            <w:pPr>
              <w:spacing w:after="0"/>
              <w:ind w:left="135"/>
            </w:pPr>
          </w:p>
        </w:tc>
      </w:tr>
      <w:tr w:rsidR="0014024C" w14:paraId="454409E7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7ABE399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6EB54B25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10C83F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DEF1D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5F01CC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678D7C5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4" w:type="dxa"/>
            <w:gridSpan w:val="2"/>
          </w:tcPr>
          <w:p w14:paraId="23EDA51C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9E9468B" w14:textId="0E4C65E4" w:rsidR="0014024C" w:rsidRDefault="0014024C">
            <w:pPr>
              <w:spacing w:after="0"/>
              <w:ind w:left="135"/>
            </w:pPr>
          </w:p>
        </w:tc>
      </w:tr>
      <w:tr w:rsidR="0014024C" w:rsidRPr="006115A9" w14:paraId="506A543E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5E3CC0B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5BBA894B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31E76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87162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8690DA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413D06A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4" w:type="dxa"/>
            <w:gridSpan w:val="2"/>
          </w:tcPr>
          <w:p w14:paraId="3963054D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D34DF60" w14:textId="6EE3EF5F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4024C" w14:paraId="09AC331F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1A2EBDB8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0E31049A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8A49BC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93B773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958F1C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04409B7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4" w:type="dxa"/>
            <w:gridSpan w:val="2"/>
          </w:tcPr>
          <w:p w14:paraId="73837FC1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D97F559" w14:textId="26CF2321" w:rsidR="0014024C" w:rsidRDefault="0014024C">
            <w:pPr>
              <w:spacing w:after="0"/>
              <w:ind w:left="135"/>
            </w:pPr>
          </w:p>
        </w:tc>
      </w:tr>
      <w:tr w:rsidR="0014024C" w14:paraId="35DA780B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2E31F34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4D4F6594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9F8B6BA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87073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82C966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2191F96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4" w:type="dxa"/>
            <w:gridSpan w:val="2"/>
          </w:tcPr>
          <w:p w14:paraId="3691D3E3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81AC3E7" w14:textId="16C8F5FE" w:rsidR="0014024C" w:rsidRDefault="0014024C">
            <w:pPr>
              <w:spacing w:after="0"/>
              <w:ind w:left="135"/>
            </w:pPr>
          </w:p>
        </w:tc>
      </w:tr>
      <w:tr w:rsidR="0014024C" w:rsidRPr="006115A9" w14:paraId="644DF0E1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193C130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30B346B1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ABC8E5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146D5C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58506C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4B62741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4" w:type="dxa"/>
            <w:gridSpan w:val="2"/>
          </w:tcPr>
          <w:p w14:paraId="5B595589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B0D3243" w14:textId="137A714D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4024C" w14:paraId="1779EE72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1D1EDEF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445BE9BE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22F338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8D972F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91CAD2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6C2C4E6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4" w:type="dxa"/>
            <w:gridSpan w:val="2"/>
          </w:tcPr>
          <w:p w14:paraId="06691FFD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AC94C1D" w14:textId="0D335C50" w:rsidR="0014024C" w:rsidRDefault="0014024C">
            <w:pPr>
              <w:spacing w:after="0"/>
              <w:ind w:left="135"/>
            </w:pPr>
          </w:p>
        </w:tc>
      </w:tr>
      <w:tr w:rsidR="0014024C" w14:paraId="5D866D31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3BBD534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69305F5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FC5C425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102CD3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387373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55DB4A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4" w:type="dxa"/>
            <w:gridSpan w:val="2"/>
          </w:tcPr>
          <w:p w14:paraId="460ADE32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6E79685" w14:textId="09FCE5DC" w:rsidR="0014024C" w:rsidRDefault="0014024C">
            <w:pPr>
              <w:spacing w:after="0"/>
              <w:ind w:left="135"/>
            </w:pPr>
          </w:p>
        </w:tc>
      </w:tr>
      <w:tr w:rsidR="0014024C" w14:paraId="659377D2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0917DAD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7332AB50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9E31405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83FCA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D81523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253CBC6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4" w:type="dxa"/>
            <w:gridSpan w:val="2"/>
          </w:tcPr>
          <w:p w14:paraId="1DC6D457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613EDB8" w14:textId="29FB03A0" w:rsidR="0014024C" w:rsidRDefault="0014024C">
            <w:pPr>
              <w:spacing w:after="0"/>
              <w:ind w:left="135"/>
            </w:pPr>
          </w:p>
        </w:tc>
      </w:tr>
      <w:tr w:rsidR="0014024C" w14:paraId="5EF34641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568942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78093080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969A82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B2386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729C23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580BD3A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24" w:type="dxa"/>
            <w:gridSpan w:val="2"/>
          </w:tcPr>
          <w:p w14:paraId="1CB378D4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8C37F30" w14:textId="6FCCBE75" w:rsidR="0014024C" w:rsidRDefault="0014024C">
            <w:pPr>
              <w:spacing w:after="0"/>
              <w:ind w:left="135"/>
            </w:pPr>
          </w:p>
        </w:tc>
      </w:tr>
      <w:tr w:rsidR="0014024C" w:rsidRPr="006115A9" w14:paraId="77D50661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35DB0215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DEBAAA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FDDBD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E8DDB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58F92C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7FFF6E9A" w14:textId="77777777" w:rsidR="0014024C" w:rsidRDefault="0014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24.02.2026</w:t>
            </w:r>
          </w:p>
        </w:tc>
        <w:tc>
          <w:tcPr>
            <w:tcW w:w="224" w:type="dxa"/>
            <w:gridSpan w:val="2"/>
          </w:tcPr>
          <w:p w14:paraId="28E851C9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54309A1" w14:textId="2C2F2D44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4024C" w14:paraId="0B29C237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4262AD7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5EA5ED1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84BDE2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75419E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E63454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2165B0CD" w14:textId="77777777" w:rsidR="0014024C" w:rsidRDefault="0014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26.02.2026</w:t>
            </w:r>
          </w:p>
        </w:tc>
        <w:tc>
          <w:tcPr>
            <w:tcW w:w="224" w:type="dxa"/>
            <w:gridSpan w:val="2"/>
          </w:tcPr>
          <w:p w14:paraId="6A4D4BEC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53C738D" w14:textId="73965BD1" w:rsidR="0014024C" w:rsidRDefault="0014024C">
            <w:pPr>
              <w:spacing w:after="0"/>
              <w:ind w:left="135"/>
            </w:pPr>
          </w:p>
        </w:tc>
      </w:tr>
      <w:tr w:rsidR="0014024C" w:rsidRPr="006115A9" w14:paraId="47551C15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5C0C713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64608F37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632651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1C1DC7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534E3A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90D7C1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4" w:type="dxa"/>
            <w:gridSpan w:val="2"/>
          </w:tcPr>
          <w:p w14:paraId="22131DBA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55F6290" w14:textId="32668543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4024C" w14:paraId="687B9352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27232F7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0BDFC56A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A5324D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876FB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4D4AA3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6D932D2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4" w:type="dxa"/>
            <w:gridSpan w:val="2"/>
          </w:tcPr>
          <w:p w14:paraId="0466CC38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2378F27" w14:textId="52683FDC" w:rsidR="0014024C" w:rsidRDefault="0014024C">
            <w:pPr>
              <w:spacing w:after="0"/>
              <w:ind w:left="135"/>
            </w:pPr>
          </w:p>
        </w:tc>
      </w:tr>
      <w:tr w:rsidR="0014024C" w14:paraId="1D156266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7CFADE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54FF740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CD14CA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1A3483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01781E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0E0A0F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4" w:type="dxa"/>
            <w:gridSpan w:val="2"/>
          </w:tcPr>
          <w:p w14:paraId="1E80E8C2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48CEAB8" w14:textId="76B52608" w:rsidR="0014024C" w:rsidRDefault="0014024C">
            <w:pPr>
              <w:spacing w:after="0"/>
              <w:ind w:left="135"/>
            </w:pPr>
          </w:p>
        </w:tc>
      </w:tr>
      <w:tr w:rsidR="0014024C" w14:paraId="618921D7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586C967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58D4D135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6ABBC3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B21C0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FEB146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087BCDE1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4" w:type="dxa"/>
            <w:gridSpan w:val="2"/>
          </w:tcPr>
          <w:p w14:paraId="67756922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095E544" w14:textId="526E2B06" w:rsidR="0014024C" w:rsidRDefault="0014024C">
            <w:pPr>
              <w:spacing w:after="0"/>
              <w:ind w:left="135"/>
            </w:pPr>
          </w:p>
        </w:tc>
      </w:tr>
      <w:tr w:rsidR="0014024C" w:rsidRPr="006115A9" w14:paraId="73719A42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4E4218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1EE70B84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B187C5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B2489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39883C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7D0453D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4" w:type="dxa"/>
            <w:gridSpan w:val="2"/>
          </w:tcPr>
          <w:p w14:paraId="5CFFB00A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A11442F" w14:textId="1E4F2308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024C" w14:paraId="176387F4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837D85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4173D0A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17ABD3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27706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A0F11F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4F3099E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4" w:type="dxa"/>
            <w:gridSpan w:val="2"/>
          </w:tcPr>
          <w:p w14:paraId="2A537799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68C1738" w14:textId="58114A12" w:rsidR="0014024C" w:rsidRDefault="0014024C">
            <w:pPr>
              <w:spacing w:after="0"/>
              <w:ind w:left="135"/>
            </w:pPr>
          </w:p>
        </w:tc>
      </w:tr>
      <w:tr w:rsidR="0014024C" w:rsidRPr="006115A9" w14:paraId="3BCE4D7C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0634F7D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5CED62E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F8E2E2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24C83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A212D0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55C98A4F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4" w:type="dxa"/>
            <w:gridSpan w:val="2"/>
          </w:tcPr>
          <w:p w14:paraId="6507B495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FCBE2F3" w14:textId="5F1FE100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4024C" w:rsidRPr="006115A9" w14:paraId="2C824115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747F5347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53AAC4B3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948F53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EF55324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483837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4456471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4" w:type="dxa"/>
            <w:gridSpan w:val="2"/>
          </w:tcPr>
          <w:p w14:paraId="03C1ED48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CF20A4F" w14:textId="73A7B46F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024C" w14:paraId="1D11F652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1C0787F1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67F6DCB3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Берлина.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7DA90E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CB326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558D19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B6C53BC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4" w:type="dxa"/>
            <w:gridSpan w:val="2"/>
          </w:tcPr>
          <w:p w14:paraId="5F0AB275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5D525A5" w14:textId="41B88673" w:rsidR="0014024C" w:rsidRDefault="0014024C">
            <w:pPr>
              <w:spacing w:after="0"/>
              <w:ind w:left="135"/>
            </w:pPr>
          </w:p>
        </w:tc>
      </w:tr>
      <w:tr w:rsidR="0014024C" w:rsidRPr="006115A9" w14:paraId="6DE74739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5523774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4CA4210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F931C5F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B44FC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564D137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7BB21F8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4" w:type="dxa"/>
            <w:gridSpan w:val="2"/>
          </w:tcPr>
          <w:p w14:paraId="4B9910F7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112EBA8" w14:textId="386D13B0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024C" w:rsidRPr="006115A9" w14:paraId="44B69A83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5CA44294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249AFEC2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2C2DE5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EE986B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FE273E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6D860337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4" w:type="dxa"/>
            <w:gridSpan w:val="2"/>
          </w:tcPr>
          <w:p w14:paraId="31B1ED31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936570E" w14:textId="4A2CBF41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4024C" w14:paraId="1082A04B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2C52790B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72FA7296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0ACB4C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25DE2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1C94DB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12B68E7E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4" w:type="dxa"/>
            <w:gridSpan w:val="2"/>
          </w:tcPr>
          <w:p w14:paraId="22569F4F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0852FAD" w14:textId="11E53CB5" w:rsidR="0014024C" w:rsidRDefault="0014024C">
            <w:pPr>
              <w:spacing w:after="0"/>
              <w:ind w:left="135"/>
            </w:pPr>
          </w:p>
        </w:tc>
      </w:tr>
      <w:tr w:rsidR="0014024C" w:rsidRPr="006115A9" w14:paraId="09C52F0C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7E4C29AC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4AE79B51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3E3CFB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B638C3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1AC4092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6835EF90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4" w:type="dxa"/>
            <w:gridSpan w:val="2"/>
          </w:tcPr>
          <w:p w14:paraId="21B18B17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78344EEF" w14:textId="702A4BF9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4024C" w:rsidRPr="006115A9" w14:paraId="2C2523DB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6CAA9B86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681D5E69" w14:textId="77777777" w:rsidR="0014024C" w:rsidRDefault="0014024C">
            <w:pPr>
              <w:spacing w:after="0"/>
              <w:ind w:left="135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BBD05D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35610B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BD8B3FF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37DFEAD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4" w:type="dxa"/>
            <w:gridSpan w:val="2"/>
          </w:tcPr>
          <w:p w14:paraId="16A3A1FB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39FFFCE" w14:textId="3331C01B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4024C" w14:paraId="1AE3364F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27DD4DDE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7001182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508C6EA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CC4001B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6450AD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11BCA2E9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4" w:type="dxa"/>
            <w:gridSpan w:val="2"/>
          </w:tcPr>
          <w:p w14:paraId="26FCE592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CC273DA" w14:textId="1E89C951" w:rsidR="0014024C" w:rsidRDefault="0014024C">
            <w:pPr>
              <w:spacing w:after="0"/>
              <w:ind w:left="135"/>
            </w:pPr>
          </w:p>
        </w:tc>
      </w:tr>
      <w:tr w:rsidR="0014024C" w:rsidRPr="006115A9" w14:paraId="0C09DCB8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19A72C7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3D60F0A6" w14:textId="77777777" w:rsidR="0014024C" w:rsidRDefault="00140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AFCE4F9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2E9080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20E62A7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38F8185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4" w:type="dxa"/>
            <w:gridSpan w:val="2"/>
          </w:tcPr>
          <w:p w14:paraId="468B1C24" w14:textId="77777777" w:rsidR="0014024C" w:rsidRPr="007E1B2F" w:rsidRDefault="001402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0CA4D72" w14:textId="4EFFCDE8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1B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4024C" w14:paraId="1A59B359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71652B33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513731B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D7C4DB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BE63D0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707DF7C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54153F02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4" w:type="dxa"/>
            <w:gridSpan w:val="2"/>
          </w:tcPr>
          <w:p w14:paraId="20AA4DE4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E1F1AF3" w14:textId="61C36944" w:rsidR="0014024C" w:rsidRDefault="0014024C">
            <w:pPr>
              <w:spacing w:after="0"/>
              <w:ind w:left="135"/>
            </w:pPr>
          </w:p>
        </w:tc>
      </w:tr>
      <w:tr w:rsidR="0014024C" w14:paraId="25B9072E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7E42135A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47ED6279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и памятные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даты своего региона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E7A2AE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58EE89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3C3EB65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5E2A2B33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07.05.2026 </w:t>
            </w:r>
          </w:p>
        </w:tc>
        <w:tc>
          <w:tcPr>
            <w:tcW w:w="224" w:type="dxa"/>
            <w:gridSpan w:val="2"/>
          </w:tcPr>
          <w:p w14:paraId="45A805BB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2C8357F" w14:textId="407AE4CB" w:rsidR="0014024C" w:rsidRDefault="0014024C">
            <w:pPr>
              <w:spacing w:after="0"/>
              <w:ind w:left="135"/>
            </w:pPr>
          </w:p>
        </w:tc>
      </w:tr>
      <w:tr w:rsidR="0014024C" w14:paraId="7D45ACA7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46553279" w14:textId="77777777" w:rsidR="0014024C" w:rsidRDefault="00140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4D7E1FBA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A93FF41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AB454E8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329F82A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4C22195B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4" w:type="dxa"/>
            <w:gridSpan w:val="2"/>
          </w:tcPr>
          <w:p w14:paraId="7FBAC49E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3339771" w14:textId="59F0A36F" w:rsidR="0014024C" w:rsidRDefault="0014024C">
            <w:pPr>
              <w:spacing w:after="0"/>
              <w:ind w:left="135"/>
            </w:pPr>
          </w:p>
        </w:tc>
      </w:tr>
      <w:tr w:rsidR="0014024C" w14:paraId="7BEBE0A0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74FD845E" w14:textId="77777777" w:rsidR="0014024C" w:rsidRDefault="0014024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3CCBF42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6316B8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6B8FC6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C776D6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1CAC02E6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4" w:type="dxa"/>
            <w:gridSpan w:val="2"/>
          </w:tcPr>
          <w:p w14:paraId="521D9B73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0DF7F12C" w14:textId="3B15E5CC" w:rsidR="0014024C" w:rsidRDefault="0014024C">
            <w:pPr>
              <w:spacing w:after="0"/>
              <w:ind w:left="135"/>
            </w:pPr>
          </w:p>
        </w:tc>
      </w:tr>
      <w:tr w:rsidR="0014024C" w14:paraId="362E3D01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23154A72" w14:textId="77777777" w:rsidR="0014024C" w:rsidRDefault="0014024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02D5B5AF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BA7ABE0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799E26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6B4E64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54F22C45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4" w:type="dxa"/>
            <w:gridSpan w:val="2"/>
          </w:tcPr>
          <w:p w14:paraId="66C0E8DA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999390B" w14:textId="54E16A89" w:rsidR="0014024C" w:rsidRDefault="0014024C">
            <w:pPr>
              <w:spacing w:after="0"/>
              <w:ind w:left="135"/>
            </w:pPr>
          </w:p>
        </w:tc>
      </w:tr>
      <w:tr w:rsidR="0014024C" w14:paraId="25A266FA" w14:textId="77777777" w:rsidTr="0014024C">
        <w:trPr>
          <w:trHeight w:val="144"/>
          <w:tblCellSpacing w:w="0" w:type="dxa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14:paraId="26E71952" w14:textId="77777777" w:rsidR="0014024C" w:rsidRDefault="0014024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 w14:paraId="0AC31CF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A3B99E1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8B3EA1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07EE83ED" w14:textId="77777777" w:rsidR="0014024C" w:rsidRDefault="0014024C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14:paraId="6447E1FA" w14:textId="77777777" w:rsidR="0014024C" w:rsidRDefault="00140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4" w:type="dxa"/>
            <w:gridSpan w:val="2"/>
          </w:tcPr>
          <w:p w14:paraId="6FF662B4" w14:textId="77777777" w:rsidR="0014024C" w:rsidRDefault="0014024C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4B52D94" w14:textId="11B1E04B" w:rsidR="0014024C" w:rsidRDefault="0014024C">
            <w:pPr>
              <w:spacing w:after="0"/>
              <w:ind w:left="135"/>
            </w:pPr>
          </w:p>
        </w:tc>
      </w:tr>
      <w:tr w:rsidR="0014024C" w14:paraId="47DD9E67" w14:textId="77777777" w:rsidTr="0014024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5540FC" w14:textId="77777777" w:rsidR="0014024C" w:rsidRPr="007E1B2F" w:rsidRDefault="0014024C">
            <w:pPr>
              <w:spacing w:after="0"/>
              <w:ind w:left="135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BAAFE47" w14:textId="77777777" w:rsidR="0014024C" w:rsidRDefault="0014024C">
            <w:pPr>
              <w:spacing w:after="0"/>
              <w:ind w:left="135"/>
              <w:jc w:val="center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E9D7DC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B0B0CAE" w14:textId="77777777" w:rsidR="0014024C" w:rsidRDefault="00140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</w:tcPr>
          <w:p w14:paraId="50DCC909" w14:textId="77777777" w:rsidR="0014024C" w:rsidRDefault="0014024C"/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F24F6C" w14:textId="5A357BD7" w:rsidR="0014024C" w:rsidRDefault="0014024C"/>
        </w:tc>
      </w:tr>
    </w:tbl>
    <w:p w14:paraId="1C12A9CB" w14:textId="77777777" w:rsidR="009B7007" w:rsidRDefault="009B7007">
      <w:pPr>
        <w:sectPr w:rsidR="009B700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59041956"/>
    </w:p>
    <w:bookmarkEnd w:id="10"/>
    <w:p w14:paraId="13088918" w14:textId="77777777" w:rsidR="009B7007" w:rsidRPr="007E1B2F" w:rsidRDefault="00690EA5">
      <w:pPr>
        <w:spacing w:before="199" w:after="199" w:line="240" w:lineRule="auto"/>
        <w:ind w:left="119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498027F9" w14:textId="77777777" w:rsidR="009B7007" w:rsidRDefault="00690EA5">
      <w:pPr>
        <w:spacing w:before="199" w:after="199" w:line="240" w:lineRule="auto"/>
        <w:ind w:left="119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548A5585" w14:textId="77777777" w:rsidR="009B7007" w:rsidRDefault="00690E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11947"/>
      </w:tblGrid>
      <w:tr w:rsidR="009B7007" w:rsidRPr="006115A9" w14:paraId="770D36B1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9FFB5E4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1F1DF38" w14:textId="77777777" w:rsidR="009B7007" w:rsidRPr="007E1B2F" w:rsidRDefault="00690EA5">
            <w:pPr>
              <w:spacing w:after="0"/>
              <w:ind w:left="272"/>
              <w:rPr>
                <w:lang w:val="ru-RU"/>
              </w:rPr>
            </w:pPr>
            <w:r w:rsidRPr="007E1B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B7007" w14:paraId="24631CE0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0F80BDA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6EB853B" w14:textId="77777777" w:rsidR="009B7007" w:rsidRDefault="00690EA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:rsidRPr="006115A9" w14:paraId="20682EF4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9577B3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C1DDB04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9B7007" w:rsidRPr="006115A9" w14:paraId="3DC201CE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7DDFBE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A161F77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9B7007" w:rsidRPr="006115A9" w14:paraId="0FCB3A6D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CC1320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E06A3EA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9B7007" w:rsidRPr="006115A9" w14:paraId="117E993E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28D292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C70E142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9B7007" w14:paraId="7D54186F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C99818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0DCAFE2" w14:textId="77777777" w:rsidR="009B7007" w:rsidRDefault="00690EA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:rsidRPr="006115A9" w14:paraId="0516D1A6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3A686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1C386CA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9B7007" w:rsidRPr="006115A9" w14:paraId="548541AD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7756DB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F002B2D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9B7007" w:rsidRPr="006115A9" w14:paraId="1A30ABED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356C0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77D3A40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9B7007" w:rsidRPr="006115A9" w14:paraId="64F5818E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840748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BC3E358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проводить, соблюдая правила безопасного труда, несложные групповые и индивидуальные наблюдения (в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9B7007" w:rsidRPr="006115A9" w14:paraId="1B3299AC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978159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EE0A54F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9B7007" w:rsidRPr="006115A9" w14:paraId="2ECF4E02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F3E2A61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EECD5B6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9B7007" w14:paraId="60341E81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F0609E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DB76896" w14:textId="77777777" w:rsidR="009B7007" w:rsidRDefault="00690EA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:rsidRPr="006115A9" w14:paraId="23084725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A8316CD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20E8B72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9B7007" w:rsidRPr="006115A9" w14:paraId="4D71A106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F9E08C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CC42FFC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9B7007" w:rsidRPr="006115A9" w14:paraId="0CAFCBF8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3B522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DCB5605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9B7007" w:rsidRPr="006115A9" w14:paraId="130ED241" w14:textId="77777777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F30ADE1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98B60D7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14:paraId="3AA4B94B" w14:textId="77777777" w:rsidR="009B7007" w:rsidRDefault="00690E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11951"/>
      </w:tblGrid>
      <w:tr w:rsidR="009B7007" w:rsidRPr="006115A9" w14:paraId="265C562F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653621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1DA7F8F" w14:textId="77777777" w:rsidR="009B7007" w:rsidRPr="007E1B2F" w:rsidRDefault="00690EA5">
            <w:pPr>
              <w:spacing w:after="0"/>
              <w:ind w:left="272"/>
              <w:rPr>
                <w:lang w:val="ru-RU"/>
              </w:rPr>
            </w:pPr>
            <w:r w:rsidRPr="007E1B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B7007" w14:paraId="3AECF9C9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631C9F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84DC78B" w14:textId="77777777" w:rsidR="009B7007" w:rsidRDefault="00690EA5">
            <w:pPr>
              <w:spacing w:after="0" w:line="348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:rsidRPr="006115A9" w14:paraId="3D452B7F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37692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8C94ABD" w14:textId="77777777" w:rsidR="009B7007" w:rsidRPr="007E1B2F" w:rsidRDefault="00690EA5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9B7007" w:rsidRPr="006115A9" w14:paraId="6BB7C292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A28420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2B3830F" w14:textId="77777777" w:rsidR="009B7007" w:rsidRPr="007E1B2F" w:rsidRDefault="00690EA5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9B7007" w:rsidRPr="006115A9" w14:paraId="4A813848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B0391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A8A663F" w14:textId="77777777" w:rsidR="009B7007" w:rsidRPr="007E1B2F" w:rsidRDefault="00690EA5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9B7007" w:rsidRPr="006115A9" w14:paraId="1D3F9F70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59013D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3916E42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изученных традиций, обычаев и праздников народов родного края; важных событий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прошлого и настоящего родного края; трудовой деятельности и профессий жителей родного края</w:t>
            </w:r>
          </w:p>
        </w:tc>
      </w:tr>
      <w:tr w:rsidR="009B7007" w:rsidRPr="006115A9" w14:paraId="2D14CF88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D44DC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7B886B6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9B7007" w:rsidRPr="006115A9" w14:paraId="7AAE3DA4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6A5EF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5C9D2F2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9B7007" w:rsidRPr="006115A9" w14:paraId="4F2EF86A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7FB17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2C809DC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9B7007" w14:paraId="5E519B95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FCDCE4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AB2F444" w14:textId="77777777" w:rsidR="009B7007" w:rsidRDefault="00690EA5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:rsidRPr="006115A9" w14:paraId="1C47F905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CA9CE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6F190AD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9B7007" w:rsidRPr="006115A9" w14:paraId="0E531CBF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28E2D3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B92805D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9B7007" w:rsidRPr="006115A9" w14:paraId="26A30245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827E4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A32B6FF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9B7007" w:rsidRPr="006115A9" w14:paraId="00599C5B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9ADC4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E02112D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9B7007" w:rsidRPr="006115A9" w14:paraId="3B14E568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CFFA9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DCD6127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9B7007" w:rsidRPr="006115A9" w14:paraId="062E0FD6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B1A5F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9394C39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9B7007" w:rsidRPr="006115A9" w14:paraId="09B487B4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22322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AEAB87E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9B7007" w:rsidRPr="006115A9" w14:paraId="1407F594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C6B44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AFE9786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9B7007" w:rsidRPr="006115A9" w14:paraId="25F1B451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64F90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CB20EE2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9B7007" w:rsidRPr="006115A9" w14:paraId="1E7A63F7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9F547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F77B57E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9B7007" w14:paraId="74403FF4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59AF41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3A5371F" w14:textId="77777777" w:rsidR="009B7007" w:rsidRDefault="00690EA5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:rsidRPr="006115A9" w14:paraId="56F49080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E26D79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C8EA249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9B7007" w:rsidRPr="006115A9" w14:paraId="07314BAB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58715D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F01E814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9B7007" w:rsidRPr="006115A9" w14:paraId="28D95631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30911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73B4BD8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14:paraId="34CC5C89" w14:textId="77777777" w:rsidR="009B7007" w:rsidRDefault="00690E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11952"/>
      </w:tblGrid>
      <w:tr w:rsidR="009B7007" w:rsidRPr="006115A9" w14:paraId="008BA61A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06B93B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FFCCE85" w14:textId="77777777" w:rsidR="009B7007" w:rsidRPr="007E1B2F" w:rsidRDefault="00690EA5">
            <w:pPr>
              <w:spacing w:after="0"/>
              <w:ind w:left="272"/>
              <w:rPr>
                <w:lang w:val="ru-RU"/>
              </w:rPr>
            </w:pPr>
            <w:r w:rsidRPr="007E1B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B7007" w14:paraId="0507D361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6FE880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8371AB1" w14:textId="77777777" w:rsidR="009B7007" w:rsidRDefault="00690EA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:rsidRPr="006115A9" w14:paraId="2E746CB4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44EE95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7818267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9B7007" w:rsidRPr="006115A9" w14:paraId="2BAB0EDC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7B1393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3AAD49A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9B7007" w:rsidRPr="006115A9" w14:paraId="71BD8B32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65CB83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83D4644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9B7007" w:rsidRPr="006115A9" w14:paraId="28DB10AD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91FDF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EC8CFDC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9B7007" w:rsidRPr="006115A9" w14:paraId="37D84F95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1B8A1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68DC555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9B7007" w14:paraId="71F2D7F4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71CACB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87D820C" w14:textId="77777777" w:rsidR="009B7007" w:rsidRDefault="00690EA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:rsidRPr="006115A9" w14:paraId="318BEC72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53AFEE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190F822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9B7007" w:rsidRPr="006115A9" w14:paraId="4CA3922B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FA9ED1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CAB8F42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9B7007" w:rsidRPr="006115A9" w14:paraId="7AD9D4BF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2B687E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E5480B1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9B7007" w:rsidRPr="006115A9" w14:paraId="6BECDD39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C3AA69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A6D3DE9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9B7007" w:rsidRPr="006115A9" w14:paraId="4CDDA2F8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EFBBC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003CD09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9B7007" w:rsidRPr="006115A9" w14:paraId="1DAD3F7D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C1CF9E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F46E433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9B7007" w:rsidRPr="006115A9" w14:paraId="5F445456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69526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58B623B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9B7007" w:rsidRPr="006115A9" w14:paraId="6F154C80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645E7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488619B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9B7007" w:rsidRPr="006115A9" w14:paraId="06D414C6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24B87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EC6AC7D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9B7007" w:rsidRPr="006115A9" w14:paraId="788E4B61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2DAFD9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0BFC8FD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9B7007" w14:paraId="33A1BE7F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EEAE4B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0A13602" w14:textId="77777777" w:rsidR="009B7007" w:rsidRDefault="00690EA5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:rsidRPr="006115A9" w14:paraId="7E44FA01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15EAD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6DE6E93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9B7007" w:rsidRPr="006115A9" w14:paraId="601EFDA2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37FB30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9AC3FF8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9B7007" w:rsidRPr="006115A9" w14:paraId="2A0F377D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F5297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B446624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9B7007" w:rsidRPr="006115A9" w14:paraId="5700BA33" w14:textId="77777777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D08A0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F4C23A7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контролируемого доступа в сеть Интернет;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ориентироваться в возможных мошеннических действиях при общении в мессенджерах</w:t>
            </w:r>
          </w:p>
        </w:tc>
      </w:tr>
    </w:tbl>
    <w:p w14:paraId="51F40C2B" w14:textId="77777777" w:rsidR="009B7007" w:rsidRDefault="00690E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11936"/>
      </w:tblGrid>
      <w:tr w:rsidR="009B7007" w:rsidRPr="006115A9" w14:paraId="49837215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A83BF11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B45A2CD" w14:textId="77777777" w:rsidR="009B7007" w:rsidRPr="007E1B2F" w:rsidRDefault="00690EA5">
            <w:pPr>
              <w:spacing w:after="0"/>
              <w:ind w:left="272"/>
              <w:rPr>
                <w:lang w:val="ru-RU"/>
              </w:rPr>
            </w:pPr>
            <w:r w:rsidRPr="007E1B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B7007" w:rsidRPr="006115A9" w14:paraId="7640F8C6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2BC60C7" w14:textId="77777777" w:rsidR="009B7007" w:rsidRDefault="00690EA5">
            <w:pPr>
              <w:spacing w:after="0" w:line="336" w:lineRule="auto"/>
              <w:ind w:left="365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FD98145" w14:textId="77777777" w:rsidR="009B7007" w:rsidRPr="007E1B2F" w:rsidRDefault="00690EA5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9B7007" w14:paraId="2C7767F4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594B36D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4B41ADD" w14:textId="77777777" w:rsidR="009B7007" w:rsidRDefault="00690EA5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:rsidRPr="006115A9" w14:paraId="18263859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BDBC30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8D6812C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9B7007" w:rsidRPr="006115A9" w14:paraId="3AFCA0E4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D4C6D20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8032058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9B7007" w:rsidRPr="006115A9" w14:paraId="02E9FC85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8B52B4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9497A6A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9B7007" w:rsidRPr="006115A9" w14:paraId="2E5D9216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5891CC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82213C7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9B7007" w:rsidRPr="006115A9" w14:paraId="07CD486E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6BA12D5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B71621A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9B7007" w:rsidRPr="006115A9" w14:paraId="08098468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960544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F8E7ACB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9B7007" w:rsidRPr="006115A9" w14:paraId="291C2DB3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0294845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AC66BA2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9B7007" w:rsidRPr="006115A9" w14:paraId="65AD4872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911EBA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F89D495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9B7007" w:rsidRPr="006115A9" w14:paraId="3CB55C2A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3C1220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343D7A9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9B7007" w14:paraId="6CE5DAB5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49D9512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C6C96E5" w14:textId="77777777" w:rsidR="009B7007" w:rsidRDefault="00690EA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:rsidRPr="006115A9" w14:paraId="7B8332D7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90433F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14B297B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9B7007" w:rsidRPr="006115A9" w14:paraId="72ECED8E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342562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2F09765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9B7007" w:rsidRPr="006115A9" w14:paraId="6BEBCCDE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662680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83ECA84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9B7007" w:rsidRPr="006115A9" w14:paraId="079221D0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01F533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CC8347A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9B7007" w:rsidRPr="006115A9" w14:paraId="51A1FD39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C27D4D9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F1D49B8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9B7007" w14:paraId="44935523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E7C446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0591550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B7007" w:rsidRPr="006115A9" w14:paraId="0FCEAD08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335E69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5DC4EFB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9B7007" w:rsidRPr="006115A9" w14:paraId="790C2622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6D0C81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2985546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9B7007" w:rsidRPr="006115A9" w14:paraId="3E1B6BE1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21FE009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BE29281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9B7007" w:rsidRPr="006115A9" w14:paraId="2684C563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D066AE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A3F3944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9B7007" w:rsidRPr="006115A9" w14:paraId="313B0122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E953F1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EA1D37B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9B7007" w14:paraId="11F438DF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FA73AF6" w14:textId="77777777" w:rsidR="009B7007" w:rsidRPr="007E1B2F" w:rsidRDefault="009B700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D8DBF65" w14:textId="77777777" w:rsidR="009B7007" w:rsidRDefault="00690EA5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:rsidRPr="006115A9" w14:paraId="11DBB0A2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13678C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1C58714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9B7007" w:rsidRPr="006115A9" w14:paraId="6996051F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413EA55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B118130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9B7007" w:rsidRPr="006115A9" w14:paraId="3FDBDB0D" w14:textId="77777777">
        <w:trPr>
          <w:trHeight w:val="144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B4F6BAD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0E29786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14:paraId="706F66CC" w14:textId="77777777" w:rsidR="009B7007" w:rsidRPr="007E1B2F" w:rsidRDefault="009B7007">
      <w:pPr>
        <w:rPr>
          <w:lang w:val="ru-RU"/>
        </w:rPr>
        <w:sectPr w:rsidR="009B7007" w:rsidRPr="007E1B2F">
          <w:pgSz w:w="16383" w:h="11906" w:orient="landscape"/>
          <w:pgMar w:top="1134" w:right="1134" w:bottom="1134" w:left="1134" w:header="720" w:footer="720" w:gutter="0"/>
          <w:cols w:space="0"/>
        </w:sectPr>
      </w:pPr>
      <w:bookmarkStart w:id="11" w:name="block-59041957"/>
    </w:p>
    <w:bookmarkEnd w:id="11"/>
    <w:p w14:paraId="7CC7A195" w14:textId="77777777" w:rsidR="009B7007" w:rsidRDefault="00690E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118ECC8A" w14:textId="77777777" w:rsidR="009B7007" w:rsidRDefault="00690E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1"/>
        <w:gridCol w:w="12951"/>
      </w:tblGrid>
      <w:tr w:rsidR="009B7007" w14:paraId="61C3172C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E4983E7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556107B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B7007" w14:paraId="6D39C291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45CE0A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A244A0D" w14:textId="77777777" w:rsidR="009B7007" w:rsidRDefault="00690EA5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:rsidRPr="006115A9" w14:paraId="19F8AA6D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BEA197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EDF5CD2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9B7007" w:rsidRPr="006115A9" w14:paraId="0A5F5512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3AECBA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3C8688B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9B7007" w:rsidRPr="006115A9" w14:paraId="7704A140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64F4C5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B304CF2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9B7007" w14:paraId="49FF11EF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7AAFD1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5BBA03D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месте</w:t>
            </w:r>
            <w:proofErr w:type="spellEnd"/>
          </w:p>
        </w:tc>
      </w:tr>
      <w:tr w:rsidR="009B7007" w14:paraId="3E9A60F5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95FEC7E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000827A" w14:textId="77777777" w:rsidR="009B7007" w:rsidRDefault="00690EA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</w:tr>
      <w:tr w:rsidR="009B7007" w14:paraId="5C101D60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3865A4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442A712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адрес</w:t>
            </w:r>
            <w:proofErr w:type="spellEnd"/>
          </w:p>
        </w:tc>
      </w:tr>
      <w:tr w:rsidR="009B7007" w14:paraId="0644624A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143E2C9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4601CF9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</w:p>
        </w:tc>
      </w:tr>
      <w:tr w:rsidR="009B7007" w14:paraId="19446B88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87B5E9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FE8990C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9B7007" w14:paraId="21114E88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0DDF1C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D917A66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</w:tr>
      <w:tr w:rsidR="009B7007" w14:paraId="1AF60442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FFE891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2DD9DA7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</w:tr>
      <w:tr w:rsidR="009B7007" w14:paraId="22FA33AE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B0E23B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87D88EA" w14:textId="77777777" w:rsidR="009B7007" w:rsidRDefault="00690EA5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:rsidRPr="006115A9" w14:paraId="2EA30D90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39D564D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604BBBC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9B7007" w:rsidRPr="006115A9" w14:paraId="602CE946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04C274D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48C9495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9B7007" w:rsidRPr="006115A9" w14:paraId="64EB5DEC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5FE17C5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FE2A546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9B7007" w14:paraId="2541178D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47F0B5D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8E3C674" w14:textId="77777777" w:rsidR="009B7007" w:rsidRDefault="00690EA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Сезонные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</w:tr>
      <w:tr w:rsidR="009B7007" w:rsidRPr="006115A9" w14:paraId="2BCB13A0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D3133A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39810D8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9B7007" w14:paraId="2B4F3F8B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8BC9CF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6DF9B21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Дикорастущие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</w:tr>
      <w:tr w:rsidR="009B7007" w:rsidRPr="006115A9" w14:paraId="587BE518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A45895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8B1CFC0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9B7007" w:rsidRPr="006115A9" w14:paraId="7EC18669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410BCB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1254B2B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9B7007" w:rsidRPr="006115A9" w14:paraId="794A34F4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14E6985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8330B6E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9B7007" w14:paraId="4E29C54C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EDE651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4D9AF60" w14:textId="77777777" w:rsidR="009B7007" w:rsidRDefault="00690EA5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:rsidRPr="006115A9" w14:paraId="04AAB5FE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382E321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F503FC1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9B7007" w:rsidRPr="006115A9" w14:paraId="307BABA6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41493D0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477516D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9B7007" w:rsidRPr="006115A9" w14:paraId="28A262F3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374CC1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2C7089F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9B7007" w:rsidRPr="006115A9" w14:paraId="7A1726D5" w14:textId="77777777">
        <w:trPr>
          <w:trHeight w:val="144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8BADE0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3E52DB4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14:paraId="6539AE6A" w14:textId="77777777" w:rsidR="009B7007" w:rsidRPr="007E1B2F" w:rsidRDefault="009B7007">
      <w:pPr>
        <w:spacing w:after="0"/>
        <w:ind w:left="120"/>
        <w:rPr>
          <w:lang w:val="ru-RU"/>
        </w:rPr>
      </w:pPr>
    </w:p>
    <w:p w14:paraId="70E50E38" w14:textId="77777777" w:rsidR="009B7007" w:rsidRPr="007E1B2F" w:rsidRDefault="009B7007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E5F61E6" w14:textId="77777777" w:rsidR="009B7007" w:rsidRPr="007E1B2F" w:rsidRDefault="009B7007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C3B693B" w14:textId="77777777" w:rsidR="009B7007" w:rsidRPr="007E1B2F" w:rsidRDefault="009B7007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E40CA83" w14:textId="77777777" w:rsidR="009B7007" w:rsidRPr="007E1B2F" w:rsidRDefault="009B7007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6A5C168" w14:textId="77777777" w:rsidR="009B7007" w:rsidRPr="007E1B2F" w:rsidRDefault="009B7007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FF98701" w14:textId="77777777" w:rsidR="009B7007" w:rsidRDefault="00690E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13075"/>
      </w:tblGrid>
      <w:tr w:rsidR="009B7007" w14:paraId="7F9AB3A5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2BCEB21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49552EA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B7007" w14:paraId="37980869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CEABC9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4512228" w14:textId="77777777" w:rsidR="009B7007" w:rsidRDefault="00690EA5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14:paraId="14DDFDE9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87809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F5D99B2" w14:textId="77777777" w:rsidR="009B7007" w:rsidRDefault="00690EA5">
            <w:pPr>
              <w:spacing w:after="0" w:line="312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9B7007" w14:paraId="6493CD06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62889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61FFF5A" w14:textId="77777777" w:rsidR="009B7007" w:rsidRDefault="00690EA5">
            <w:pPr>
              <w:spacing w:after="0" w:line="312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Москвы.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карте</w:t>
            </w:r>
            <w:proofErr w:type="spellEnd"/>
          </w:p>
        </w:tc>
      </w:tr>
      <w:tr w:rsidR="009B7007" w14:paraId="58DD0AD5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52D5B4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812EB64" w14:textId="77777777" w:rsidR="009B7007" w:rsidRDefault="00690EA5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9B7007" w:rsidRPr="006115A9" w14:paraId="730CDAE0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F56D5D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C71566A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9B7007" w:rsidRPr="006115A9" w14:paraId="5330D1EB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35B05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9BA17D3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9B7007" w14:paraId="0EF338CE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2F1FD2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889F119" w14:textId="77777777" w:rsidR="009B7007" w:rsidRDefault="00690EA5">
            <w:pPr>
              <w:spacing w:after="0" w:line="312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жителей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</w:tr>
      <w:tr w:rsidR="009B7007" w:rsidRPr="006115A9" w14:paraId="27304C4F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D6FFD1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A20CB9F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9B7007" w:rsidRPr="006115A9" w14:paraId="1C6AA338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EC395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B613CEA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9B7007" w:rsidRPr="006115A9" w14:paraId="024E3D27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046D6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EE56B32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9B7007" w:rsidRPr="006115A9" w14:paraId="6CF1DE3F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8CA86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52664B2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9B7007" w14:paraId="32D5F242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5E8121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30A07B2" w14:textId="77777777" w:rsidR="009B7007" w:rsidRDefault="00690EA5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:rsidRPr="006115A9" w14:paraId="2F7F2EDD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4BBA97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E6122C1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9B7007" w:rsidRPr="006115A9" w14:paraId="6B0DD3B7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35AB9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F0417B1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9B7007" w14:paraId="501E858D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C7FFB5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4D9BC6E" w14:textId="77777777" w:rsidR="009B7007" w:rsidRDefault="00690EA5">
            <w:pPr>
              <w:spacing w:after="0" w:line="312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</w:tr>
      <w:tr w:rsidR="009B7007" w14:paraId="71C37029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F657E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E96FF0D" w14:textId="77777777" w:rsidR="009B7007" w:rsidRDefault="00690EA5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</w:p>
        </w:tc>
      </w:tr>
      <w:tr w:rsidR="009B7007" w14:paraId="0C3F2ADB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B2B7F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047C435" w14:textId="77777777" w:rsidR="009B7007" w:rsidRDefault="00690EA5">
            <w:pPr>
              <w:spacing w:after="0" w:line="312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компаса</w:t>
            </w:r>
            <w:proofErr w:type="spellEnd"/>
          </w:p>
        </w:tc>
      </w:tr>
      <w:tr w:rsidR="009B7007" w14:paraId="1FD85787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E5BC1F0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12BFEBC" w14:textId="77777777" w:rsidR="009B7007" w:rsidRDefault="00690EA5">
            <w:pPr>
              <w:spacing w:after="0" w:line="312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Дикорастущие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</w:tr>
      <w:tr w:rsidR="009B7007" w:rsidRPr="006115A9" w14:paraId="4B0AAF1B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A298B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DCA0ABB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9B7007" w:rsidRPr="006115A9" w14:paraId="0C4FFF4B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3EC6C5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005DF2F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9B7007" w:rsidRPr="006115A9" w14:paraId="23CB5283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01A55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E30737C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9B7007" w:rsidRPr="006115A9" w14:paraId="337DB862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A2925C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79C5536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9B7007" w14:paraId="1ABFB966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17512E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E9239CA" w14:textId="77777777" w:rsidR="009B7007" w:rsidRDefault="00690EA5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:rsidRPr="006115A9" w14:paraId="33FBC020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8384EAD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32F2DC5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9B7007" w:rsidRPr="006115A9" w14:paraId="33955A84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C06522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989B944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9B7007" w14:paraId="66E44433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3BE5AB1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8A9D885" w14:textId="77777777" w:rsidR="009B7007" w:rsidRDefault="00690EA5">
            <w:pPr>
              <w:spacing w:after="0" w:line="312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</w:p>
        </w:tc>
      </w:tr>
      <w:tr w:rsidR="009B7007" w:rsidRPr="006115A9" w14:paraId="1DD2A755" w14:textId="77777777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19493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B1ACA61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356A3548" w14:textId="77777777" w:rsidR="009B7007" w:rsidRPr="007E1B2F" w:rsidRDefault="009B7007">
      <w:pPr>
        <w:spacing w:after="0"/>
        <w:ind w:left="120"/>
        <w:rPr>
          <w:lang w:val="ru-RU"/>
        </w:rPr>
      </w:pPr>
    </w:p>
    <w:p w14:paraId="468AD6FC" w14:textId="77777777" w:rsidR="009B7007" w:rsidRPr="007E1B2F" w:rsidRDefault="009B7007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766547E" w14:textId="77777777" w:rsidR="009B7007" w:rsidRDefault="00690E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12823"/>
      </w:tblGrid>
      <w:tr w:rsidR="009B7007" w14:paraId="49BE89E1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BC4428A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33956AB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B7007" w14:paraId="057ECF01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DBC599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DC54F45" w14:textId="77777777" w:rsidR="009B7007" w:rsidRDefault="00690EA5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:rsidRPr="006115A9" w14:paraId="33C186B6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CD8110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8125E89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9B7007" w:rsidRPr="006115A9" w14:paraId="78E6FF36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259BEE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7FD3BAB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9B7007" w14:paraId="76FDE47E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0D9B0A1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A59EDA0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кольца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9B7007" w:rsidRPr="006115A9" w14:paraId="792C4D61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533C005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D5A383D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9B7007" w14:paraId="3DF5C227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3A17E8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5808186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ценностям</w:t>
            </w:r>
            <w:proofErr w:type="spellEnd"/>
          </w:p>
        </w:tc>
      </w:tr>
      <w:tr w:rsidR="009B7007" w:rsidRPr="006115A9" w14:paraId="7155F3D9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8262F2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BEBD4F8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9B7007" w14:paraId="0D2CE4AC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978D029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AD65FFA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</w:tr>
      <w:tr w:rsidR="009B7007" w:rsidRPr="006115A9" w14:paraId="46EC57B6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E4D4EDD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6D7267D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9B7007" w14:paraId="382CECB3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3EDB3D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11906F7" w14:textId="77777777" w:rsidR="009B7007" w:rsidRDefault="00690EA5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14:paraId="34553E20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E8166F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5590D05" w14:textId="77777777" w:rsidR="009B7007" w:rsidRDefault="00690EA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</w:tr>
      <w:tr w:rsidR="009B7007" w:rsidRPr="006115A9" w14:paraId="7D354152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53D2C23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6D324BD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9B7007" w:rsidRPr="006115A9" w14:paraId="3065D047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F17DEB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1C93E3F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9B7007" w:rsidRPr="006115A9" w14:paraId="00BFBE05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CF40205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7FE4592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9B7007" w14:paraId="658114F2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6E9805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6ED37C3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хозяйственной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</w:p>
        </w:tc>
      </w:tr>
      <w:tr w:rsidR="009B7007" w14:paraId="52B6D3AB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40D715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2C1DFE3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ископаемые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(2 – 3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B7007" w:rsidRPr="006115A9" w14:paraId="56CD8D38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AE3168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4E4C105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9B7007" w14:paraId="0B83CCC1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6AF8439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670413F" w14:textId="77777777" w:rsidR="009B7007" w:rsidRDefault="00690EA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бактериях</w:t>
            </w:r>
            <w:proofErr w:type="spellEnd"/>
          </w:p>
        </w:tc>
      </w:tr>
      <w:tr w:rsidR="009B7007" w:rsidRPr="006115A9" w14:paraId="2FC7493D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A52CAC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53AE746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9B7007" w14:paraId="7E6F91CD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B5176B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F43FDE1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фиксация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изменений</w:t>
            </w:r>
            <w:proofErr w:type="spellEnd"/>
          </w:p>
        </w:tc>
      </w:tr>
      <w:tr w:rsidR="009B7007" w14:paraId="5C835F59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9396959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A8B492F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</w:tr>
      <w:tr w:rsidR="009B7007" w:rsidRPr="006115A9" w14:paraId="4252F095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6EDB9E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9022504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9B7007" w14:paraId="2EDAAA53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2E44DB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B8600D5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9B7007" w:rsidRPr="006115A9" w14:paraId="6852E814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5C4EC71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EAF5B6B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9B7007" w14:paraId="3CF9170C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F9E457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5DAFBC3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</w:tr>
      <w:tr w:rsidR="009B7007" w:rsidRPr="006115A9" w14:paraId="382730A0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AF5EB78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75738B5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9B7007" w14:paraId="5BCEBA5A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2813EC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352D553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(2 – 3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B7007" w14:paraId="12433C22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4CFE96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73B1FE3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  <w:proofErr w:type="spellEnd"/>
          </w:p>
        </w:tc>
      </w:tr>
      <w:tr w:rsidR="009B7007" w14:paraId="5B83FAB6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86690B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1CA5DF9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пульса</w:t>
            </w:r>
            <w:proofErr w:type="spellEnd"/>
          </w:p>
        </w:tc>
      </w:tr>
      <w:tr w:rsidR="009B7007" w14:paraId="13FB6029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1360F7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1FCA2B9" w14:textId="77777777" w:rsidR="009B7007" w:rsidRDefault="00690EA5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14:paraId="60E5D9F5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DA4CD4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663E21B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</w:p>
        </w:tc>
      </w:tr>
      <w:tr w:rsidR="009B7007" w:rsidRPr="006115A9" w14:paraId="6D455400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CE7760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6A7C536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9B7007" w:rsidRPr="006115A9" w14:paraId="4C16B1E9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7B4645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E7AE7AC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9B7007" w:rsidRPr="006115A9" w14:paraId="27F1F86E" w14:textId="77777777">
        <w:trPr>
          <w:trHeight w:val="144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DB41E60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1FDFD7A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08D455E7" w14:textId="77777777" w:rsidR="009B7007" w:rsidRPr="007E1B2F" w:rsidRDefault="009B7007">
      <w:pPr>
        <w:spacing w:after="0"/>
        <w:ind w:left="120"/>
        <w:rPr>
          <w:lang w:val="ru-RU"/>
        </w:rPr>
      </w:pPr>
    </w:p>
    <w:p w14:paraId="54F02C66" w14:textId="77777777" w:rsidR="009B7007" w:rsidRPr="007E1B2F" w:rsidRDefault="009B7007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CE428B6" w14:textId="15328C4A" w:rsidR="009B7007" w:rsidRDefault="009B7007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F3CA41C" w14:textId="6470ACF9" w:rsidR="007E1B2F" w:rsidRDefault="007E1B2F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1A8AE63" w14:textId="77777777" w:rsidR="007E1B2F" w:rsidRPr="007E1B2F" w:rsidRDefault="007E1B2F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7FA97EB" w14:textId="77777777" w:rsidR="009B7007" w:rsidRPr="007E1B2F" w:rsidRDefault="009B7007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3A30F5A" w14:textId="77777777" w:rsidR="009B7007" w:rsidRPr="007E1B2F" w:rsidRDefault="009B7007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190C8A4" w14:textId="77777777" w:rsidR="009B7007" w:rsidRDefault="00690E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1"/>
        <w:gridCol w:w="11867"/>
      </w:tblGrid>
      <w:tr w:rsidR="009B7007" w14:paraId="5BCB7C58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DDFFF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436F7C1" w14:textId="77777777" w:rsidR="009B7007" w:rsidRDefault="00690E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B7007" w14:paraId="1508E6F4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6E1A3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2F1103E" w14:textId="77777777" w:rsidR="009B7007" w:rsidRDefault="00690EA5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9B7007" w14:paraId="348D951F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0DC9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D6C0876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Президент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9B7007" w14:paraId="6F538391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EA2A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ED292B7" w14:textId="77777777" w:rsidR="009B7007" w:rsidRDefault="00690EA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9B7007" w:rsidRPr="006115A9" w14:paraId="635371BA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B5313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BDEF46A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9B7007" w:rsidRPr="006115A9" w14:paraId="6ADDBE45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EEA1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FA6BE41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9B7007" w:rsidRPr="006115A9" w14:paraId="58FA7170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D9443E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51BDD02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9B7007" w:rsidRPr="006115A9" w14:paraId="4D318680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EBC1E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DE389FC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9B7007" w:rsidRPr="006115A9" w14:paraId="4C8FEB29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01C361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EB122C6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9B7007" w:rsidRPr="006115A9" w14:paraId="0D5FA70B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3D5471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3DD5701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9B7007" w:rsidRPr="006115A9" w14:paraId="1D87CD8C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981735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ABF074C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9B7007" w:rsidRPr="006115A9" w14:paraId="797C4BB5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52CA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BEEF6BB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9B7007" w:rsidRPr="006115A9" w14:paraId="5D81662E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14E8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5DF2B01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нравственного поведения в социуме, отношение к людям независимо от их национальности, </w:t>
            </w: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социального статуса, религиозной принадлежности</w:t>
            </w:r>
          </w:p>
        </w:tc>
      </w:tr>
      <w:tr w:rsidR="009B7007" w14:paraId="48178D4F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39E1F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F9F29E8" w14:textId="77777777" w:rsidR="009B7007" w:rsidRDefault="00690EA5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9B7007" w:rsidRPr="006115A9" w14:paraId="527108AC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4FC6B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0A48437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9B7007" w:rsidRPr="006115A9" w14:paraId="4F2F5E2F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68E64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A717F59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9B7007" w:rsidRPr="006115A9" w14:paraId="5D2A4944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D1DA5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EA72459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9B7007" w:rsidRPr="006115A9" w14:paraId="4DCC3E3F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994DD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3E0AFFD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9B7007" w:rsidRPr="006115A9" w14:paraId="48B67B0C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CDFB6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49F2760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9B7007" w:rsidRPr="006115A9" w14:paraId="25820E7D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B47C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F1DCE5A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9B7007" w:rsidRPr="006115A9" w14:paraId="3AE480F8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2A94E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ED5CB4A" w14:textId="77777777" w:rsidR="009B7007" w:rsidRPr="007E1B2F" w:rsidRDefault="00690EA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9B7007" w14:paraId="1D64B3C4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46E93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582FE5A" w14:textId="77777777" w:rsidR="009B7007" w:rsidRDefault="00690EA5">
            <w:pPr>
              <w:spacing w:after="0" w:line="336" w:lineRule="auto"/>
              <w:ind w:left="365"/>
              <w:jc w:val="both"/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зонах</w:t>
            </w:r>
            <w:proofErr w:type="spellEnd"/>
          </w:p>
        </w:tc>
      </w:tr>
      <w:tr w:rsidR="009B7007" w:rsidRPr="006115A9" w14:paraId="72C37121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511D5A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1DFD38C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9B7007" w:rsidRPr="006115A9" w14:paraId="54263160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D805E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06880E8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9B7007" w14:paraId="599D8E51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411BB2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4D0641D" w14:textId="77777777" w:rsidR="009B7007" w:rsidRDefault="00690EA5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B7007" w:rsidRPr="006115A9" w14:paraId="45F510F8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994D7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97FC6A9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9B7007" w:rsidRPr="006115A9" w14:paraId="2FDAB7FF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98D02F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2778FF7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9B7007" w:rsidRPr="006115A9" w14:paraId="3EF49C05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16D20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1546D5F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9B7007" w:rsidRPr="006115A9" w14:paraId="2638240C" w14:textId="77777777">
        <w:trPr>
          <w:trHeight w:val="144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242BC" w14:textId="77777777" w:rsidR="009B7007" w:rsidRDefault="00690E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C96F4BF" w14:textId="77777777" w:rsidR="009B7007" w:rsidRPr="007E1B2F" w:rsidRDefault="00690EA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1B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14:paraId="52CB9FF9" w14:textId="77777777" w:rsidR="009B7007" w:rsidRPr="007E1B2F" w:rsidRDefault="009B7007">
      <w:pPr>
        <w:rPr>
          <w:lang w:val="ru-RU"/>
        </w:rPr>
        <w:sectPr w:rsidR="009B7007" w:rsidRPr="007E1B2F">
          <w:pgSz w:w="16383" w:h="11906" w:orient="landscape"/>
          <w:pgMar w:top="1134" w:right="1134" w:bottom="1134" w:left="1134" w:header="720" w:footer="720" w:gutter="0"/>
          <w:cols w:space="0"/>
        </w:sectPr>
      </w:pPr>
      <w:bookmarkStart w:id="12" w:name="block-59041958"/>
    </w:p>
    <w:bookmarkEnd w:id="12"/>
    <w:p w14:paraId="68C4F576" w14:textId="77777777" w:rsidR="009B7007" w:rsidRPr="007E1B2F" w:rsidRDefault="00690EA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709A02F" w14:textId="77777777" w:rsidR="009B7007" w:rsidRPr="007E1B2F" w:rsidRDefault="009B700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7530FA0" w14:textId="77777777" w:rsidR="009B7007" w:rsidRPr="007E1B2F" w:rsidRDefault="00690EA5">
      <w:pPr>
        <w:spacing w:after="0" w:line="480" w:lineRule="auto"/>
        <w:ind w:left="120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88B6430" w14:textId="77777777" w:rsidR="009B7007" w:rsidRPr="007E1B2F" w:rsidRDefault="00690EA5">
      <w:pPr>
        <w:numPr>
          <w:ilvl w:val="0"/>
          <w:numId w:val="4"/>
        </w:numPr>
        <w:spacing w:after="0" w:line="480" w:lineRule="auto"/>
        <w:rPr>
          <w:lang w:val="ru-RU"/>
        </w:rPr>
      </w:pPr>
      <w:r w:rsidRPr="007E1B2F">
        <w:rPr>
          <w:rFonts w:ascii="Times New Roman" w:hAnsi="Times New Roman"/>
          <w:color w:val="000000"/>
          <w:sz w:val="28"/>
          <w:lang w:val="ru-RU"/>
        </w:rPr>
        <w:t>Окружающий мир: 1-й класс: учебник: в 2 частях; 16-е издание, переработанное Плешаков А.А. Акционерное общество «Издательство «Просвещение»</w:t>
      </w:r>
      <w:r>
        <w:rPr>
          <w:rFonts w:ascii="Times New Roman" w:hAnsi="Times New Roman"/>
          <w:color w:val="000000"/>
          <w:sz w:val="28"/>
          <w:lang w:val="ru-RU"/>
        </w:rPr>
        <w:t>, 2025.;</w:t>
      </w:r>
      <w:r w:rsidRPr="007E1B2F">
        <w:rPr>
          <w:sz w:val="28"/>
          <w:lang w:val="ru-RU"/>
        </w:rPr>
        <w:br/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2. </w:t>
      </w:r>
      <w:r w:rsidRPr="007E1B2F">
        <w:rPr>
          <w:rFonts w:ascii="Times New Roman" w:hAnsi="Times New Roman"/>
          <w:color w:val="000000"/>
          <w:sz w:val="28"/>
          <w:lang w:val="ru-RU"/>
        </w:rPr>
        <w:t>Окружающий мир: 2-й класс: учебник: в 2 частях; 15-е издание, переработанное Плешаков А.А. Акционерное общество «Издательство «Просвещение»</w:t>
      </w:r>
      <w:r>
        <w:rPr>
          <w:rFonts w:ascii="Times New Roman" w:hAnsi="Times New Roman"/>
          <w:color w:val="000000"/>
          <w:sz w:val="28"/>
          <w:lang w:val="ru-RU"/>
        </w:rPr>
        <w:t>, 2024.;</w:t>
      </w:r>
      <w:r w:rsidRPr="007E1B2F">
        <w:rPr>
          <w:sz w:val="28"/>
          <w:lang w:val="ru-RU"/>
        </w:rPr>
        <w:br/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3. </w:t>
      </w:r>
      <w:r w:rsidRPr="007E1B2F">
        <w:rPr>
          <w:rFonts w:ascii="Times New Roman" w:hAnsi="Times New Roman"/>
          <w:color w:val="000000"/>
          <w:sz w:val="28"/>
          <w:lang w:val="ru-RU"/>
        </w:rPr>
        <w:t>Окружающий мир: 3-й класс: учебник: в 2 частях; 14-е издание, переработанное Плешаков А.А. Акционерное общество «Издательство «Просвещение»</w:t>
      </w:r>
      <w:r>
        <w:rPr>
          <w:rFonts w:ascii="Times New Roman" w:hAnsi="Times New Roman"/>
          <w:color w:val="000000"/>
          <w:sz w:val="28"/>
          <w:lang w:val="ru-RU"/>
        </w:rPr>
        <w:t>, 2023.;</w:t>
      </w:r>
      <w:r w:rsidRPr="007E1B2F">
        <w:rPr>
          <w:sz w:val="28"/>
          <w:lang w:val="ru-RU"/>
        </w:rPr>
        <w:br/>
      </w:r>
      <w:bookmarkStart w:id="13" w:name="7242d94d-e1f1-4df7-9b61-f04a247942f3"/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4. </w:t>
      </w:r>
      <w:r w:rsidRPr="007E1B2F">
        <w:rPr>
          <w:rFonts w:ascii="Times New Roman" w:hAnsi="Times New Roman"/>
          <w:color w:val="000000"/>
          <w:sz w:val="28"/>
          <w:lang w:val="ru-RU"/>
        </w:rPr>
        <w:t>Окружающий мир: 4-й класс: учебник: в 2 частях; 14-е издание, переработанное Плешаков А.А., Крючкова Е.А. Акционерное общество «Издательство «Просвещение»</w:t>
      </w:r>
      <w:bookmarkEnd w:id="13"/>
      <w:r>
        <w:rPr>
          <w:rFonts w:ascii="Times New Roman" w:hAnsi="Times New Roman"/>
          <w:color w:val="000000"/>
          <w:sz w:val="28"/>
          <w:lang w:val="ru-RU"/>
        </w:rPr>
        <w:t>, 2023.</w:t>
      </w:r>
    </w:p>
    <w:p w14:paraId="268F510B" w14:textId="77777777" w:rsidR="009B7007" w:rsidRPr="007E1B2F" w:rsidRDefault="009B7007">
      <w:pPr>
        <w:spacing w:after="0"/>
        <w:ind w:left="120"/>
        <w:rPr>
          <w:lang w:val="ru-RU"/>
        </w:rPr>
      </w:pPr>
    </w:p>
    <w:p w14:paraId="6324D109" w14:textId="77777777" w:rsidR="009B7007" w:rsidRDefault="00690E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6742F66" w14:textId="77777777" w:rsidR="009B7007" w:rsidRDefault="00690EA5">
      <w:pPr>
        <w:numPr>
          <w:ilvl w:val="0"/>
          <w:numId w:val="5"/>
        </w:numPr>
        <w:spacing w:after="0" w:line="480" w:lineRule="auto"/>
      </w:pPr>
      <w:r w:rsidRPr="007E1B2F">
        <w:rPr>
          <w:rFonts w:ascii="Times New Roman" w:hAnsi="Times New Roman"/>
          <w:color w:val="000000"/>
          <w:sz w:val="28"/>
          <w:lang w:val="ru-RU"/>
        </w:rPr>
        <w:t xml:space="preserve">Окружающий мир: 1 класс: методические рекомендации: учебное пособие / Л.Л. Тимофеева, И.В. </w:t>
      </w:r>
      <w:proofErr w:type="spellStart"/>
      <w:r w:rsidRPr="007E1B2F">
        <w:rPr>
          <w:rFonts w:ascii="Times New Roman" w:hAnsi="Times New Roman"/>
          <w:color w:val="000000"/>
          <w:sz w:val="28"/>
          <w:lang w:val="ru-RU"/>
        </w:rPr>
        <w:t>Бутримова</w:t>
      </w:r>
      <w:proofErr w:type="spellEnd"/>
      <w:r w:rsidRPr="007E1B2F">
        <w:rPr>
          <w:sz w:val="28"/>
          <w:lang w:val="ru-RU"/>
        </w:rPr>
        <w:br/>
      </w:r>
      <w:r>
        <w:rPr>
          <w:sz w:val="28"/>
          <w:lang w:val="ru-RU"/>
        </w:rPr>
        <w:t>2.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Окружающий мир: 2 класс: методические рекомендации: учебное пособие / Л.Л. Тимофеева, И.В. </w:t>
      </w:r>
      <w:proofErr w:type="spellStart"/>
      <w:r w:rsidRPr="007E1B2F">
        <w:rPr>
          <w:rFonts w:ascii="Times New Roman" w:hAnsi="Times New Roman"/>
          <w:color w:val="000000"/>
          <w:sz w:val="28"/>
          <w:lang w:val="ru-RU"/>
        </w:rPr>
        <w:t>Бутримова</w:t>
      </w:r>
      <w:proofErr w:type="spellEnd"/>
      <w:r w:rsidRPr="007E1B2F">
        <w:rPr>
          <w:sz w:val="28"/>
          <w:lang w:val="ru-RU"/>
        </w:rPr>
        <w:br/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3. 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Окружающий мир: 3 класс: методические рекомендации: учебное пособие / Л.Л. Тимофеева, И.В. </w:t>
      </w:r>
      <w:proofErr w:type="spellStart"/>
      <w:r w:rsidRPr="007E1B2F">
        <w:rPr>
          <w:rFonts w:ascii="Times New Roman" w:hAnsi="Times New Roman"/>
          <w:color w:val="000000"/>
          <w:sz w:val="28"/>
          <w:lang w:val="ru-RU"/>
        </w:rPr>
        <w:t>Бутримова</w:t>
      </w:r>
      <w:proofErr w:type="spellEnd"/>
      <w:r w:rsidRPr="007E1B2F">
        <w:rPr>
          <w:sz w:val="28"/>
          <w:lang w:val="ru-RU"/>
        </w:rPr>
        <w:br/>
      </w:r>
      <w:r w:rsidRPr="007E1B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4. </w:t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Окружающий мир: 4 класс: методические рекомендации: учебное пособие / Л.Л. Тимофеева, И.В. </w:t>
      </w:r>
      <w:proofErr w:type="spellStart"/>
      <w:r w:rsidRPr="007E1B2F">
        <w:rPr>
          <w:rFonts w:ascii="Times New Roman" w:hAnsi="Times New Roman"/>
          <w:color w:val="000000"/>
          <w:sz w:val="28"/>
          <w:lang w:val="ru-RU"/>
        </w:rPr>
        <w:t>Бутримова</w:t>
      </w:r>
      <w:proofErr w:type="spellEnd"/>
      <w:r w:rsidRPr="007E1B2F">
        <w:rPr>
          <w:sz w:val="28"/>
          <w:lang w:val="ru-RU"/>
        </w:rPr>
        <w:br/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5. </w:t>
      </w:r>
      <w:r w:rsidRPr="007E1B2F">
        <w:rPr>
          <w:rFonts w:ascii="Times New Roman" w:hAnsi="Times New Roman"/>
          <w:color w:val="000000"/>
          <w:sz w:val="28"/>
          <w:lang w:val="ru-RU"/>
        </w:rPr>
        <w:t>Максимова Т.Н. «Поурочные разработки по курсу «Окружающий мир. 1 класс». В.: Учитель</w:t>
      </w:r>
      <w:r w:rsidRPr="007E1B2F">
        <w:rPr>
          <w:sz w:val="28"/>
          <w:lang w:val="ru-RU"/>
        </w:rPr>
        <w:br/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6. </w:t>
      </w:r>
      <w:r w:rsidRPr="007E1B2F">
        <w:rPr>
          <w:rFonts w:ascii="Times New Roman" w:hAnsi="Times New Roman"/>
          <w:color w:val="000000"/>
          <w:sz w:val="28"/>
          <w:lang w:val="ru-RU"/>
        </w:rPr>
        <w:t>Васильева Н.Ю. «Поурочные разработки по курсу «Окружающий мир. 2 класс». М.: Вако</w:t>
      </w:r>
      <w:r w:rsidRPr="007E1B2F">
        <w:rPr>
          <w:sz w:val="28"/>
          <w:lang w:val="ru-RU"/>
        </w:rPr>
        <w:br/>
      </w:r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7. </w:t>
      </w:r>
      <w:r w:rsidRPr="007E1B2F">
        <w:rPr>
          <w:rFonts w:ascii="Times New Roman" w:hAnsi="Times New Roman"/>
          <w:color w:val="000000"/>
          <w:sz w:val="28"/>
          <w:lang w:val="ru-RU"/>
        </w:rPr>
        <w:t>Васильева Н.Ю. «Поурочные разработки по курсу «Окружающий мир. 3 класс». М.: Вако</w:t>
      </w:r>
      <w:r w:rsidRPr="007E1B2F">
        <w:rPr>
          <w:sz w:val="28"/>
          <w:lang w:val="ru-RU"/>
        </w:rPr>
        <w:br/>
      </w:r>
      <w:bookmarkStart w:id="14" w:name="95f05c12-f0c4-4d54-885b-c56ae9683aa1"/>
      <w:r w:rsidRPr="007E1B2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8. </w:t>
      </w:r>
      <w:proofErr w:type="spellStart"/>
      <w:r w:rsidRPr="007E1B2F">
        <w:rPr>
          <w:rFonts w:ascii="Times New Roman" w:hAnsi="Times New Roman"/>
          <w:color w:val="000000"/>
          <w:sz w:val="28"/>
          <w:lang w:val="ru-RU"/>
        </w:rPr>
        <w:t>Лободина</w:t>
      </w:r>
      <w:proofErr w:type="spellEnd"/>
      <w:r w:rsidRPr="007E1B2F">
        <w:rPr>
          <w:rFonts w:ascii="Times New Roman" w:hAnsi="Times New Roman"/>
          <w:color w:val="000000"/>
          <w:sz w:val="28"/>
          <w:lang w:val="ru-RU"/>
        </w:rPr>
        <w:t xml:space="preserve"> Н.В. «Поурочные разработки по курсу «Окружающий мир. 4 класс». </w:t>
      </w:r>
      <w:r>
        <w:rPr>
          <w:rFonts w:ascii="Times New Roman" w:hAnsi="Times New Roman"/>
          <w:color w:val="000000"/>
          <w:sz w:val="28"/>
        </w:rPr>
        <w:t xml:space="preserve">В.: </w:t>
      </w:r>
      <w:proofErr w:type="spellStart"/>
      <w:r>
        <w:rPr>
          <w:rFonts w:ascii="Times New Roman" w:hAnsi="Times New Roman"/>
          <w:color w:val="000000"/>
          <w:sz w:val="28"/>
        </w:rPr>
        <w:t>Учитель</w:t>
      </w:r>
      <w:bookmarkEnd w:id="14"/>
      <w:proofErr w:type="spellEnd"/>
    </w:p>
    <w:p w14:paraId="024B0977" w14:textId="77777777" w:rsidR="009B7007" w:rsidRDefault="009B7007">
      <w:pPr>
        <w:spacing w:after="0"/>
        <w:ind w:left="120"/>
      </w:pPr>
    </w:p>
    <w:p w14:paraId="13B6D08E" w14:textId="77777777" w:rsidR="009B7007" w:rsidRPr="007E1B2F" w:rsidRDefault="00690EA5">
      <w:pPr>
        <w:spacing w:after="0" w:line="480" w:lineRule="auto"/>
        <w:ind w:left="120"/>
        <w:rPr>
          <w:lang w:val="ru-RU"/>
        </w:rPr>
      </w:pPr>
      <w:r w:rsidRPr="007E1B2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76BA583" w14:textId="77777777" w:rsidR="009B7007" w:rsidRPr="007E1B2F" w:rsidRDefault="00690EA5">
      <w:pPr>
        <w:numPr>
          <w:ilvl w:val="0"/>
          <w:numId w:val="6"/>
        </w:num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7E1B2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E1B2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E1B2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1B2F">
        <w:rPr>
          <w:sz w:val="28"/>
          <w:lang w:val="ru-RU"/>
        </w:rPr>
        <w:br/>
      </w:r>
      <w:bookmarkStart w:id="15" w:name="e2202d81-27be-4f22-aeb6-9d447e67c650"/>
      <w:r w:rsidRPr="007E1B2F">
        <w:rPr>
          <w:rFonts w:ascii="Times New Roman" w:hAnsi="Times New Roman"/>
          <w:color w:val="000000"/>
          <w:sz w:val="28"/>
          <w:lang w:val="ru-RU"/>
        </w:rPr>
        <w:t xml:space="preserve"> 2. </w:t>
      </w:r>
      <w:hyperlink r:id="rId109" w:history="1">
        <w:r>
          <w:rPr>
            <w:rStyle w:val="a4"/>
            <w:rFonts w:ascii="Times New Roman" w:hAnsi="Times New Roman"/>
            <w:sz w:val="28"/>
          </w:rPr>
          <w:t>https</w:t>
        </w:r>
        <w:r w:rsidRPr="007E1B2F">
          <w:rPr>
            <w:rStyle w:val="a4"/>
            <w:rFonts w:ascii="Times New Roman" w:hAnsi="Times New Roman"/>
            <w:sz w:val="28"/>
            <w:lang w:val="ru-RU"/>
          </w:rPr>
          <w:t>://</w:t>
        </w:r>
        <w:r>
          <w:rPr>
            <w:rStyle w:val="a4"/>
            <w:rFonts w:ascii="Times New Roman" w:hAnsi="Times New Roman"/>
            <w:sz w:val="28"/>
          </w:rPr>
          <w:t>m</w:t>
        </w:r>
        <w:r w:rsidRPr="007E1B2F">
          <w:rPr>
            <w:rStyle w:val="a4"/>
            <w:rFonts w:ascii="Times New Roman" w:hAnsi="Times New Roman"/>
            <w:sz w:val="28"/>
            <w:lang w:val="ru-RU"/>
          </w:rPr>
          <w:t>.</w:t>
        </w:r>
        <w:proofErr w:type="spellStart"/>
        <w:r>
          <w:rPr>
            <w:rStyle w:val="a4"/>
            <w:rFonts w:ascii="Times New Roman" w:hAnsi="Times New Roman"/>
            <w:sz w:val="28"/>
          </w:rPr>
          <w:t>edsoo</w:t>
        </w:r>
        <w:proofErr w:type="spellEnd"/>
        <w:r w:rsidRPr="007E1B2F">
          <w:rPr>
            <w:rStyle w:val="a4"/>
            <w:rFonts w:ascii="Times New Roman" w:hAnsi="Times New Roman"/>
            <w:sz w:val="28"/>
            <w:lang w:val="ru-RU"/>
          </w:rPr>
          <w:t>.</w:t>
        </w:r>
        <w:proofErr w:type="spellStart"/>
        <w:r>
          <w:rPr>
            <w:rStyle w:val="a4"/>
            <w:rFonts w:ascii="Times New Roman" w:hAnsi="Times New Roman"/>
            <w:sz w:val="28"/>
          </w:rPr>
          <w:t>ru</w:t>
        </w:r>
        <w:bookmarkStart w:id="16" w:name="block-59041959"/>
        <w:bookmarkEnd w:id="15"/>
        <w:proofErr w:type="spellEnd"/>
      </w:hyperlink>
    </w:p>
    <w:p w14:paraId="27B97FD6" w14:textId="77777777" w:rsidR="009B7007" w:rsidRPr="007E1B2F" w:rsidRDefault="009B7007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</w:p>
    <w:p w14:paraId="126A0824" w14:textId="77777777" w:rsidR="009B7007" w:rsidRPr="007E1B2F" w:rsidRDefault="009B7007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</w:p>
    <w:p w14:paraId="08C706ED" w14:textId="77777777" w:rsidR="009B7007" w:rsidRPr="007E1B2F" w:rsidRDefault="009B7007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  <w:sectPr w:rsidR="009B7007" w:rsidRPr="007E1B2F">
          <w:pgSz w:w="16383" w:h="11906" w:orient="landscape"/>
          <w:pgMar w:top="1134" w:right="1134" w:bottom="1134" w:left="1134" w:header="720" w:footer="720" w:gutter="0"/>
          <w:cols w:space="0"/>
        </w:sectPr>
      </w:pPr>
    </w:p>
    <w:bookmarkEnd w:id="16"/>
    <w:p w14:paraId="56616E44" w14:textId="77777777" w:rsidR="009B7007" w:rsidRPr="007E1B2F" w:rsidRDefault="009B7007">
      <w:pPr>
        <w:rPr>
          <w:i/>
          <w:iCs/>
          <w:lang w:val="ru-RU"/>
        </w:rPr>
      </w:pPr>
    </w:p>
    <w:sectPr w:rsidR="009B7007" w:rsidRPr="007E1B2F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38583" w14:textId="77777777" w:rsidR="00827416" w:rsidRDefault="00827416">
      <w:pPr>
        <w:spacing w:line="240" w:lineRule="auto"/>
      </w:pPr>
      <w:r>
        <w:separator/>
      </w:r>
    </w:p>
  </w:endnote>
  <w:endnote w:type="continuationSeparator" w:id="0">
    <w:p w14:paraId="7B6AC098" w14:textId="77777777" w:rsidR="00827416" w:rsidRDefault="008274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 Основной текст">
    <w:altName w:val="Liberation Mono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99EDE" w14:textId="77777777" w:rsidR="00827416" w:rsidRDefault="00827416">
      <w:pPr>
        <w:spacing w:after="0"/>
      </w:pPr>
      <w:r>
        <w:separator/>
      </w:r>
    </w:p>
  </w:footnote>
  <w:footnote w:type="continuationSeparator" w:id="0">
    <w:p w14:paraId="7ADEA567" w14:textId="77777777" w:rsidR="00827416" w:rsidRDefault="00827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1BB45C"/>
    <w:multiLevelType w:val="singleLevel"/>
    <w:tmpl w:val="9F1BB45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9F3C8E33"/>
    <w:multiLevelType w:val="singleLevel"/>
    <w:tmpl w:val="9F3C8E3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3B617A51"/>
    <w:multiLevelType w:val="singleLevel"/>
    <w:tmpl w:val="3B617A5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</w:abstractNum>
  <w:num w:numId="1" w16cid:durableId="1515194485">
    <w:abstractNumId w:val="3"/>
  </w:num>
  <w:num w:numId="2" w16cid:durableId="325548719">
    <w:abstractNumId w:val="2"/>
  </w:num>
  <w:num w:numId="3" w16cid:durableId="1366297424">
    <w:abstractNumId w:val="5"/>
  </w:num>
  <w:num w:numId="4" w16cid:durableId="864709450">
    <w:abstractNumId w:val="0"/>
  </w:num>
  <w:num w:numId="5" w16cid:durableId="449474602">
    <w:abstractNumId w:val="4"/>
  </w:num>
  <w:num w:numId="6" w16cid:durableId="1775975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007"/>
    <w:rsid w:val="0014024C"/>
    <w:rsid w:val="006115A9"/>
    <w:rsid w:val="00677C73"/>
    <w:rsid w:val="00690EA5"/>
    <w:rsid w:val="007E1B2F"/>
    <w:rsid w:val="00827416"/>
    <w:rsid w:val="009B7007"/>
    <w:rsid w:val="009E48F7"/>
    <w:rsid w:val="00BA599E"/>
    <w:rsid w:val="04717B97"/>
    <w:rsid w:val="0564518C"/>
    <w:rsid w:val="10E20B25"/>
    <w:rsid w:val="13241B07"/>
    <w:rsid w:val="213F560F"/>
    <w:rsid w:val="31F70183"/>
    <w:rsid w:val="3B1351D2"/>
    <w:rsid w:val="64A876CF"/>
    <w:rsid w:val="6FEA31C8"/>
    <w:rsid w:val="7E8E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5F824"/>
  <w15:docId w15:val="{728C5F9C-120A-4DB6-B2A7-92CDFA64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41c" TargetMode="External"/><Relationship Id="rId47" Type="http://schemas.openxmlformats.org/officeDocument/2006/relationships/hyperlink" Target="https://m.edsoo.ru/f840ebe2" TargetMode="External"/><Relationship Id="rId63" Type="http://schemas.openxmlformats.org/officeDocument/2006/relationships/hyperlink" Target="https://m.edsoo.ru/f84118a6" TargetMode="External"/><Relationship Id="rId68" Type="http://schemas.openxmlformats.org/officeDocument/2006/relationships/hyperlink" Target="https://m.edsoo.ru/f8412a1c" TargetMode="External"/><Relationship Id="rId84" Type="http://schemas.openxmlformats.org/officeDocument/2006/relationships/hyperlink" Target="https://m.edsoo.ru/f8416306" TargetMode="External"/><Relationship Id="rId89" Type="http://schemas.openxmlformats.org/officeDocument/2006/relationships/hyperlink" Target="https://m.edsoo.ru/f8416cfc" TargetMode="Externa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1d33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7ca" TargetMode="External"/><Relationship Id="rId37" Type="http://schemas.openxmlformats.org/officeDocument/2006/relationships/hyperlink" Target="https://m.edsoo.ru/f840d03a" TargetMode="External"/><Relationship Id="rId53" Type="http://schemas.openxmlformats.org/officeDocument/2006/relationships/hyperlink" Target="https://m.edsoo.ru/f8410f78" TargetMode="External"/><Relationship Id="rId58" Type="http://schemas.openxmlformats.org/officeDocument/2006/relationships/hyperlink" Target="https://m.edsoo.ru/f8410c3a" TargetMode="External"/><Relationship Id="rId74" Type="http://schemas.openxmlformats.org/officeDocument/2006/relationships/hyperlink" Target="https://m.edsoo.ru/f8414d1c" TargetMode="External"/><Relationship Id="rId79" Type="http://schemas.openxmlformats.org/officeDocument/2006/relationships/hyperlink" Target="https://m.edsoo.ru/f841580c" TargetMode="External"/><Relationship Id="rId102" Type="http://schemas.openxmlformats.org/officeDocument/2006/relationships/hyperlink" Target="https://m.edsoo.ru/f841c800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8416fae" TargetMode="External"/><Relationship Id="rId95" Type="http://schemas.openxmlformats.org/officeDocument/2006/relationships/hyperlink" Target="https://m.edsoo.ru/f84185ac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c162" TargetMode="External"/><Relationship Id="rId43" Type="http://schemas.openxmlformats.org/officeDocument/2006/relationships/hyperlink" Target="https://m.edsoo.ru/f840e6a6" TargetMode="External"/><Relationship Id="rId48" Type="http://schemas.openxmlformats.org/officeDocument/2006/relationships/hyperlink" Target="https://m.edsoo.ru/f840ed90" TargetMode="External"/><Relationship Id="rId64" Type="http://schemas.openxmlformats.org/officeDocument/2006/relationships/hyperlink" Target="https://m.edsoo.ru/f84112c0" TargetMode="External"/><Relationship Id="rId69" Type="http://schemas.openxmlformats.org/officeDocument/2006/relationships/hyperlink" Target="https://m.edsoo.ru/f8412ef4" TargetMode="External"/><Relationship Id="rId80" Type="http://schemas.openxmlformats.org/officeDocument/2006/relationships/hyperlink" Target="https://m.edsoo.ru/f8415636" TargetMode="External"/><Relationship Id="rId85" Type="http://schemas.openxmlformats.org/officeDocument/2006/relationships/hyperlink" Target="https://m.edsoo.ru/f84164be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392" TargetMode="External"/><Relationship Id="rId38" Type="http://schemas.openxmlformats.org/officeDocument/2006/relationships/hyperlink" Target="https://m.edsoo.ru/f840da26" TargetMode="External"/><Relationship Id="rId59" Type="http://schemas.openxmlformats.org/officeDocument/2006/relationships/hyperlink" Target="https://m.edsoo.ru/f8410910" TargetMode="External"/><Relationship Id="rId103" Type="http://schemas.openxmlformats.org/officeDocument/2006/relationships/hyperlink" Target="https://m.edsoo.ru/f841c9f4" TargetMode="External"/><Relationship Id="rId108" Type="http://schemas.openxmlformats.org/officeDocument/2006/relationships/hyperlink" Target="https://m.edsoo.ru/f841dc50" TargetMode="External"/><Relationship Id="rId54" Type="http://schemas.openxmlformats.org/officeDocument/2006/relationships/hyperlink" Target="https://m.edsoo.ru/f84116c6" TargetMode="External"/><Relationship Id="rId70" Type="http://schemas.openxmlformats.org/officeDocument/2006/relationships/hyperlink" Target="https://m.edsoo.ru/f8413c3c" TargetMode="External"/><Relationship Id="rId75" Type="http://schemas.openxmlformats.org/officeDocument/2006/relationships/hyperlink" Target="https://m.edsoo.ru/f8414eca" TargetMode="External"/><Relationship Id="rId91" Type="http://schemas.openxmlformats.org/officeDocument/2006/relationships/hyperlink" Target="https://m.edsoo.ru/f8417b34" TargetMode="External"/><Relationship Id="rId96" Type="http://schemas.openxmlformats.org/officeDocument/2006/relationships/hyperlink" Target="https://m.edsoo.ru/f841752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9fc" TargetMode="External"/><Relationship Id="rId36" Type="http://schemas.openxmlformats.org/officeDocument/2006/relationships/hyperlink" Target="https://m.edsoo.ru/f840ce78" TargetMode="External"/><Relationship Id="rId49" Type="http://schemas.openxmlformats.org/officeDocument/2006/relationships/hyperlink" Target="https://m.edsoo.ru/f840ef2a" TargetMode="External"/><Relationship Id="rId57" Type="http://schemas.openxmlformats.org/officeDocument/2006/relationships/hyperlink" Target="https://m.edsoo.ru/f8410654" TargetMode="External"/><Relationship Id="rId106" Type="http://schemas.openxmlformats.org/officeDocument/2006/relationships/hyperlink" Target="https://m.edsoo.ru/f841d8ea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23aa" TargetMode="External"/><Relationship Id="rId44" Type="http://schemas.openxmlformats.org/officeDocument/2006/relationships/hyperlink" Target="https://m.edsoo.ru/f840e85e" TargetMode="External"/><Relationship Id="rId52" Type="http://schemas.openxmlformats.org/officeDocument/2006/relationships/hyperlink" Target="https://m.edsoo.ru/f84104ba" TargetMode="External"/><Relationship Id="rId60" Type="http://schemas.openxmlformats.org/officeDocument/2006/relationships/hyperlink" Target="https://m.edsoo.ru/f8411f90" TargetMode="External"/><Relationship Id="rId65" Type="http://schemas.openxmlformats.org/officeDocument/2006/relationships/hyperlink" Target="https://m.edsoo.ru/f841254e" TargetMode="External"/><Relationship Id="rId73" Type="http://schemas.openxmlformats.org/officeDocument/2006/relationships/hyperlink" Target="https://m.edsoo.ru/f841380e" TargetMode="External"/><Relationship Id="rId78" Type="http://schemas.openxmlformats.org/officeDocument/2006/relationships/hyperlink" Target="https://m.edsoo.ru/f8415b9a" TargetMode="External"/><Relationship Id="rId81" Type="http://schemas.openxmlformats.org/officeDocument/2006/relationships/hyperlink" Target="https://m.edsoo.ru/f8418dc2" TargetMode="External"/><Relationship Id="rId86" Type="http://schemas.openxmlformats.org/officeDocument/2006/relationships/hyperlink" Target="https://m.edsoo.ru/f8416180" TargetMode="External"/><Relationship Id="rId94" Type="http://schemas.openxmlformats.org/officeDocument/2006/relationships/hyperlink" Target="https://m.edsoo.ru/f84181ce" TargetMode="External"/><Relationship Id="rId99" Type="http://schemas.openxmlformats.org/officeDocument/2006/relationships/hyperlink" Target="https://m.edsoo.ru/f841b284" TargetMode="External"/><Relationship Id="rId101" Type="http://schemas.openxmlformats.org/officeDocument/2006/relationships/hyperlink" Target="https://m.edsoo.ru/f841c5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df26" TargetMode="External"/><Relationship Id="rId109" Type="http://schemas.openxmlformats.org/officeDocument/2006/relationships/hyperlink" Target="https://m.edsoo.ru" TargetMode="External"/><Relationship Id="rId34" Type="http://schemas.openxmlformats.org/officeDocument/2006/relationships/hyperlink" Target="https://m.edsoo.ru/f840d328" TargetMode="External"/><Relationship Id="rId50" Type="http://schemas.openxmlformats.org/officeDocument/2006/relationships/hyperlink" Target="https://m.edsoo.ru/f840fde4" TargetMode="External"/><Relationship Id="rId55" Type="http://schemas.openxmlformats.org/officeDocument/2006/relationships/hyperlink" Target="https://m.edsoo.ru/f8410dd4" TargetMode="External"/><Relationship Id="rId76" Type="http://schemas.openxmlformats.org/officeDocument/2006/relationships/hyperlink" Target="https://m.edsoo.ru/f8418dc2" TargetMode="External"/><Relationship Id="rId97" Type="http://schemas.openxmlformats.org/officeDocument/2006/relationships/hyperlink" Target="https://m.edsoo.ru/f8419c54" TargetMode="External"/><Relationship Id="rId104" Type="http://schemas.openxmlformats.org/officeDocument/2006/relationships/hyperlink" Target="https://m.edsoo.ru/f841dac0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e30" TargetMode="External"/><Relationship Id="rId92" Type="http://schemas.openxmlformats.org/officeDocument/2006/relationships/hyperlink" Target="https://m.edsoo.ru/f8417d1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0ff74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0de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706" TargetMode="External"/><Relationship Id="rId87" Type="http://schemas.openxmlformats.org/officeDocument/2006/relationships/hyperlink" Target="https://m.edsoo.ru/f8416996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f8411dd8" TargetMode="External"/><Relationship Id="rId82" Type="http://schemas.openxmlformats.org/officeDocument/2006/relationships/hyperlink" Target="https://m.edsoo.ru/f8415da2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330e" TargetMode="External"/><Relationship Id="rId35" Type="http://schemas.openxmlformats.org/officeDocument/2006/relationships/hyperlink" Target="https://m.edsoo.ru/f840cb62" TargetMode="External"/><Relationship Id="rId56" Type="http://schemas.openxmlformats.org/officeDocument/2006/relationships/hyperlink" Target="https://m.edsoo.ru/f8410aa0" TargetMode="External"/><Relationship Id="rId77" Type="http://schemas.openxmlformats.org/officeDocument/2006/relationships/hyperlink" Target="https://m.edsoo.ru/f8415118" TargetMode="External"/><Relationship Id="rId100" Type="http://schemas.openxmlformats.org/officeDocument/2006/relationships/hyperlink" Target="https://m.edsoo.ru/f841b4aa" TargetMode="External"/><Relationship Id="rId105" Type="http://schemas.openxmlformats.org/officeDocument/2006/relationships/hyperlink" Target="https://m.edsoo.ru/f841d188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f240" TargetMode="External"/><Relationship Id="rId72" Type="http://schemas.openxmlformats.org/officeDocument/2006/relationships/hyperlink" Target="https://m.edsoo.ru/f84140ba" TargetMode="External"/><Relationship Id="rId93" Type="http://schemas.openxmlformats.org/officeDocument/2006/relationships/hyperlink" Target="https://m.edsoo.ru/f8417f08" TargetMode="External"/><Relationship Id="rId98" Type="http://schemas.openxmlformats.org/officeDocument/2006/relationships/hyperlink" Target="https://m.edsoo.ru/f841989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a16" TargetMode="External"/><Relationship Id="rId67" Type="http://schemas.openxmlformats.org/officeDocument/2006/relationships/hyperlink" Target="https://m.edsoo.ru/f8412896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282" TargetMode="External"/><Relationship Id="rId62" Type="http://schemas.openxmlformats.org/officeDocument/2006/relationships/hyperlink" Target="https://m.edsoo.ru/f8411c0c" TargetMode="External"/><Relationship Id="rId83" Type="http://schemas.openxmlformats.org/officeDocument/2006/relationships/hyperlink" Target="https://m.edsoo.ru/f8415f50" TargetMode="External"/><Relationship Id="rId88" Type="http://schemas.openxmlformats.org/officeDocument/2006/relationships/hyperlink" Target="https://m.edsoo.ru/f8416b58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94</Pages>
  <Words>17304</Words>
  <Characters>98633</Characters>
  <Application>Microsoft Office Word</Application>
  <DocSecurity>0</DocSecurity>
  <Lines>821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</dc:creator>
  <cp:lastModifiedBy>zam</cp:lastModifiedBy>
  <cp:revision>5</cp:revision>
  <dcterms:created xsi:type="dcterms:W3CDTF">2025-08-28T16:56:00Z</dcterms:created>
  <dcterms:modified xsi:type="dcterms:W3CDTF">2025-09-23T05:11:00Z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C2AB8E0E4E0C4063AEC1BCD0B7EC5875_13</vt:lpwstr>
  </property>
</Properties>
</file>